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header+xml" PartName="/word/header1.xml"/>
  <Default ContentType="image/png" Extension="png"/>
  <Default ContentType="image/jpeg" Extension="jpe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p>
    <w:p>
      <w:pPr>
        <w:jc w:val="center"/>
      </w:pPr>
    </w:p>
    <w:p>
      <w:pPr>
        <w:jc w:val="center"/>
      </w:pPr>
    </w:p>
    <w:p>
      <w:pPr>
        <w:jc w:val="center"/>
      </w:pPr>
    </w:p>
    <w:p>
      <w:pPr>
        <w:jc w:val="center"/>
      </w:pPr>
    </w:p>
    <w:p>
      <w:pPr>
        <w:jc w:val="center"/>
        <w:rPr>
          <w:rFonts w:ascii="Calibri" w:hAnsi="Calibri" w:eastAsia="宋体" w:cs="黑体"/>
          <w:kern w:val="2"/>
          <w:sz w:val="21"/>
          <w:szCs w:val="22"/>
          <w:lang w:val="en-US" w:eastAsia="zh-CN" w:bidi="ar-SA"/>
        </w:rPr>
      </w:pPr>
      <w:r>
        <w:rPr>
          <w:rFonts w:ascii="Calibri" w:hAnsi="Calibri" w:eastAsia="宋体" w:cs="黑体"/>
          <w:kern w:val="2"/>
          <w:sz w:val="21"/>
          <w:szCs w:val="22"/>
          <w:lang w:val="en-US" w:eastAsia="zh-CN" w:bidi="ar-SA"/>
        </w:rPr>
        <w:pict>
          <v:shape id="图片 1" o:spid="_x0000_s1027" type="#_x0000_t75" style="height:147.45pt;width:147.45pt;rotation:0f;" o:ole="f" fillcolor="#FFFFFF" filled="f" o:preferrelative="t" stroked="f" coordorigin="0,0" coordsize="21600,21600">
            <v:fill on="f" color2="#FFFFFF" focus="0%"/>
            <v:imagedata gain="65536f" blacklevel="0f" gamma="0" o:title="" r:id="rId6"/>
            <o:lock v:ext="edit" position="f" selection="f" grouping="f" rotation="f" cropping="f" text="f" aspectratio="t"/>
            <w10:wrap type="none"/>
            <w10:anchorlock/>
          </v:shape>
        </w:pict>
      </w:r>
    </w:p>
    <w:p>
      <w:pPr>
        <w:jc w:val="center"/>
        <w:rPr>
          <w:rFonts w:ascii="Calibri" w:hAnsi="Calibri" w:eastAsia="宋体" w:cs="黑体"/>
          <w:kern w:val="2"/>
          <w:sz w:val="21"/>
          <w:szCs w:val="22"/>
          <w:lang w:val="en-US" w:eastAsia="zh-CN" w:bidi="ar-SA"/>
        </w:rPr>
      </w:pPr>
    </w:p>
    <w:p>
      <w:pPr>
        <w:spacing w:before="240" w:after="240"/>
        <w:jc w:val="center"/>
        <w:rPr>
          <w:rFonts w:hint="default" w:ascii="Calibri" w:hAnsi="Calibri" w:eastAsia="Adobe 宋体 Std L" w:cs="Calibri"/>
          <w:b/>
          <w:bCs w:val="0"/>
          <w:sz w:val="84"/>
          <w:szCs w:val="84"/>
          <w:lang w:val="en-US" w:eastAsia="zh-CN"/>
        </w:rPr>
      </w:pPr>
      <w:r>
        <w:rPr>
          <w:rFonts w:hint="default" w:ascii="Calibri" w:hAnsi="Calibri" w:eastAsia="Adobe 宋体 Std L" w:cs="Calibri"/>
          <w:b/>
          <w:bCs w:val="0"/>
          <w:sz w:val="84"/>
          <w:szCs w:val="84"/>
          <w:lang w:val="en-US" w:eastAsia="zh-CN"/>
        </w:rPr>
        <w:t>Operation Guide</w:t>
      </w:r>
    </w:p>
    <w:p>
      <w:pPr>
        <w:spacing w:before="240" w:after="240"/>
        <w:jc w:val="center"/>
        <w:rPr>
          <w:rFonts w:hint="default" w:ascii="Calibri" w:hAnsi="Calibri" w:eastAsia="Adobe 宋体 Std L" w:cs="Calibri"/>
          <w:b/>
          <w:sz w:val="48"/>
        </w:rPr>
      </w:pPr>
      <w:r>
        <w:rPr>
          <w:rFonts w:hint="default" w:ascii="Calibri" w:hAnsi="Calibri" w:eastAsia="Adobe 宋体 Std L" w:cs="Calibri"/>
          <w:b/>
          <w:sz w:val="52"/>
          <w:szCs w:val="52"/>
        </w:rPr>
        <w:t>iSmartViewPro 2.0</w:t>
      </w:r>
      <w:r>
        <w:rPr>
          <w:rFonts w:hint="default" w:ascii="Calibri" w:hAnsi="Calibri" w:eastAsia="Adobe 宋体 Std L" w:cs="Calibri"/>
          <w:b/>
          <w:sz w:val="48"/>
        </w:rPr>
        <w:t xml:space="preserve"> </w:t>
      </w:r>
    </w:p>
    <w:p>
      <w:pPr>
        <w:jc w:val="center"/>
        <w:rPr>
          <w:b/>
          <w:sz w:val="44"/>
          <w:szCs w:val="44"/>
        </w:rPr>
      </w:pPr>
      <w:r>
        <w:rPr>
          <w:rFonts w:hint="eastAsia"/>
          <w:b/>
          <w:sz w:val="44"/>
          <w:szCs w:val="44"/>
        </w:rPr>
        <w:t>（F</w:t>
      </w:r>
      <w:r>
        <w:rPr>
          <w:b/>
          <w:sz w:val="44"/>
          <w:szCs w:val="44"/>
        </w:rPr>
        <w:t xml:space="preserve">or </w:t>
      </w:r>
      <w:r>
        <w:rPr>
          <w:rFonts w:hint="eastAsia"/>
          <w:b/>
          <w:sz w:val="44"/>
          <w:szCs w:val="44"/>
          <w:lang w:val="en-US" w:eastAsia="zh-CN"/>
        </w:rPr>
        <w:t>Mac</w:t>
      </w:r>
      <w:r>
        <w:rPr>
          <w:b/>
          <w:sz w:val="44"/>
          <w:szCs w:val="44"/>
        </w:rPr>
        <w:t xml:space="preserve"> PC）</w:t>
      </w:r>
    </w:p>
    <w:p>
      <w:pPr>
        <w:jc w:val="center"/>
        <w:rPr>
          <w:b/>
          <w:bCs/>
          <w:sz w:val="48"/>
          <w:szCs w:val="44"/>
        </w:rPr>
      </w:pPr>
      <w:r>
        <w:rPr>
          <w:rFonts w:hint="eastAsia" w:ascii="黑体" w:hAnsi="Calibri" w:eastAsia="黑体" w:cs="黑体"/>
          <w:b/>
          <w:kern w:val="2"/>
          <w:sz w:val="72"/>
          <w:szCs w:val="72"/>
          <w:lang w:val="en-US" w:eastAsia="zh-CN" w:bidi="ar-SA"/>
        </w:rPr>
        <w:pict>
          <v:line id="直接连接符 3" o:spid="_x0000_s1028" style="position:absolute;left:0;margin-left:0pt;margin-top:32.25pt;height:0.05pt;width:414pt;rotation:0f;z-index:251661312;" o:ole="f" fillcolor="#FFFFFF" filled="f" o:preferrelative="t" stroked="t" coordsize="21600,21600">
            <v:fill on="f" color2="#FFFFFF" focus="0%"/>
            <v:stroke weight="3pt" color="#000000" color2="#FFFFFF" miterlimit="2"/>
            <v:imagedata gain="65536f" blacklevel="0f" gamma="0"/>
            <o:lock v:ext="edit" position="f" selection="f" grouping="f" rotation="f" cropping="f" text="f" aspectratio="f"/>
          </v:line>
        </w:pict>
      </w:r>
      <w:r>
        <w:rPr>
          <w:rFonts w:hint="eastAsia" w:ascii="黑体" w:hAnsi="Calibri" w:eastAsia="黑体" w:cs="黑体"/>
          <w:b/>
          <w:kern w:val="2"/>
          <w:sz w:val="72"/>
          <w:szCs w:val="72"/>
          <w:lang w:val="en-US" w:eastAsia="zh-CN" w:bidi="ar-SA"/>
        </w:rPr>
        <w:pict>
          <v:line id="直接连接符 2" o:spid="_x0000_s1029" style="position:absolute;left:0;margin-left:0.8pt;margin-top:27.3pt;height:0.05pt;width:414pt;rotation:0f;z-index:251660288;" o:ole="f" fillcolor="#FFFFFF" filled="f" o:preferrelative="t" stroked="t" coordsize="21600,21600">
            <v:fill on="f" color2="#FFFFFF" focus="0%"/>
            <v:stroke weight="2.25pt" color="#000000" color2="#FFFFFF" miterlimit="2"/>
            <v:imagedata gain="65536f" blacklevel="0f" gamma="0"/>
            <o:lock v:ext="edit" position="f" selection="f" grouping="f" rotation="f" cropping="f" text="f" aspectratio="f"/>
          </v:line>
        </w:pict>
      </w:r>
    </w:p>
    <w:p>
      <w:pPr>
        <w:jc w:val="center"/>
      </w:pPr>
    </w:p>
    <w:p>
      <w:pPr>
        <w:jc w:val="center"/>
      </w:pPr>
    </w:p>
    <w:p>
      <w:pPr>
        <w:jc w:val="center"/>
        <w:rPr>
          <w:rFonts w:hint="eastAsia"/>
          <w:b/>
          <w:sz w:val="44"/>
          <w:szCs w:val="44"/>
        </w:rPr>
      </w:pPr>
      <w:r>
        <w:rPr>
          <w:rFonts w:hint="eastAsia"/>
          <w:b/>
          <w:sz w:val="44"/>
          <w:szCs w:val="44"/>
          <w:lang w:val="en-US" w:eastAsia="zh-CN"/>
        </w:rPr>
        <w:t xml:space="preserve">Mar, </w:t>
      </w:r>
      <w:r>
        <w:rPr>
          <w:rFonts w:hint="eastAsia"/>
          <w:b/>
          <w:sz w:val="44"/>
          <w:szCs w:val="44"/>
        </w:rPr>
        <w:t xml:space="preserve">2015 </w:t>
      </w:r>
    </w:p>
    <w:p>
      <w:pPr>
        <w:jc w:val="center"/>
        <w:rPr>
          <w:b/>
          <w:sz w:val="44"/>
          <w:szCs w:val="44"/>
        </w:rPr>
      </w:pPr>
      <w:r>
        <w:rPr>
          <w:b/>
          <w:sz w:val="44"/>
          <w:szCs w:val="44"/>
        </w:rPr>
        <w:t>Rev1.0</w:t>
      </w:r>
    </w:p>
    <w:p>
      <w:pPr>
        <w:widowControl/>
        <w:jc w:val="left"/>
      </w:pPr>
      <w:r>
        <w:br w:type="page"/>
      </w:r>
    </w:p>
    <w:p>
      <w:pPr>
        <w:rPr>
          <w:rFonts w:ascii="Arial" w:hAnsi="Arial" w:cs="Arial"/>
          <w:sz w:val="24"/>
        </w:rPr>
      </w:pPr>
      <w:r>
        <w:rPr>
          <w:rFonts w:ascii="Arial" w:hAnsi="Arial" w:eastAsia="宋体" w:cs="Arial"/>
          <w:kern w:val="2"/>
          <w:sz w:val="24"/>
          <w:szCs w:val="22"/>
          <w:lang w:val="en-US" w:eastAsia="zh-CN" w:bidi="ar-SA"/>
        </w:rPr>
        <w:pict>
          <v:shape id="AutoShape 4" o:spid="_x0000_s1030" type="#_x0000_t116" style="height:31.2pt;width:144pt;rotation:0f;" o:ole="f" fillcolor="#EAEAEA" filled="t" o:preferrelative="t" stroked="f" coordorigin="0,0" coordsize="21600,21600">
            <v:fill type="gradient" on="t" color2="#969696" opacity="55%" o:opacity2="70%" focus="-50%" focussize="0f,0f" focusposition="0f,0f" rotate="t"/>
            <v:imagedata gain="65536f" blacklevel="0f" gamma="0"/>
            <o:lock v:ext="edit" position="f" selection="f" grouping="f" rotation="t" cropping="f" text="f" aspectratio="f"/>
            <v:textbox>
              <w:txbxContent>
                <w:p>
                  <w:pPr>
                    <w:jc w:val="center"/>
                    <w:rPr>
                      <w:rFonts w:hint="eastAsia" w:ascii="宋体" w:hAnsi="宋体"/>
                      <w:b/>
                      <w:sz w:val="24"/>
                    </w:rPr>
                  </w:pPr>
                  <w:r>
                    <w:rPr>
                      <w:rFonts w:hint="eastAsia" w:ascii="宋体" w:hAnsi="宋体"/>
                      <w:b/>
                      <w:sz w:val="24"/>
                    </w:rPr>
                    <w:t>Statement</w:t>
                  </w:r>
                </w:p>
                <w:p>
                  <w:pPr>
                    <w:rPr>
                      <w:rFonts w:hint="eastAsia"/>
                    </w:rPr>
                  </w:pPr>
                </w:p>
              </w:txbxContent>
            </v:textbox>
            <w10:wrap type="none"/>
            <w10:anchorlock/>
          </v:shape>
        </w:pict>
      </w:r>
    </w:p>
    <w:p>
      <w:pPr>
        <w:pStyle w:val="16"/>
        <w:ind w:firstLine="0" w:firstLineChars="0"/>
        <w:rPr>
          <w:rFonts w:ascii="Arial" w:hAnsi="Arial" w:cs="Arial"/>
          <w:kern w:val="0"/>
          <w:sz w:val="20"/>
          <w:szCs w:val="20"/>
        </w:rPr>
      </w:pPr>
      <w:r>
        <w:rPr>
          <w:rFonts w:ascii="Arial" w:hAnsi="Arial" w:cs="Arial"/>
          <w:kern w:val="0"/>
          <w:sz w:val="20"/>
          <w:szCs w:val="20"/>
        </w:rPr>
        <w:t>If the user manual doesn’t help you to resolve the problem, please contact us via our website for technical support.</w:t>
      </w:r>
    </w:p>
    <w:p>
      <w:pPr>
        <w:rPr>
          <w:rFonts w:ascii="Arial" w:hAnsi="Arial" w:cs="Arial"/>
        </w:rPr>
      </w:pPr>
      <w:r>
        <w:rPr>
          <w:rFonts w:ascii="Arial" w:hAnsi="Arial" w:eastAsia="宋体" w:cs="Arial"/>
          <w:kern w:val="2"/>
          <w:sz w:val="21"/>
          <w:szCs w:val="22"/>
          <w:lang w:val="en-US" w:eastAsia="zh-CN" w:bidi="ar-SA"/>
        </w:rPr>
        <w:pict>
          <v:shape id="AutoShape 5" o:spid="_x0000_s1031" type="#_x0000_t116" style="height:31.2pt;width:144pt;rotation:0f;" o:ole="f" fillcolor="#EAEAEA" filled="t" o:preferrelative="t" stroked="f" coordorigin="0,0" coordsize="21600,21600">
            <v:fill type="gradient" on="t" color2="#969696" opacity="55%" o:opacity2="70%" focus="-50%" focussize="0f,0f" focusposition="0f,0f" rotate="t"/>
            <v:imagedata gain="65536f" blacklevel="0f" gamma="0"/>
            <o:lock v:ext="edit" position="f" selection="f" grouping="f" rotation="t" cropping="f" text="f" aspectratio="f"/>
            <v:textbox>
              <w:txbxContent>
                <w:p>
                  <w:pPr>
                    <w:jc w:val="center"/>
                    <w:rPr>
                      <w:rFonts w:hint="eastAsia"/>
                      <w:b/>
                      <w:sz w:val="24"/>
                    </w:rPr>
                  </w:pPr>
                  <w:r>
                    <w:rPr>
                      <w:rFonts w:hint="eastAsia"/>
                      <w:b/>
                      <w:sz w:val="24"/>
                    </w:rPr>
                    <w:t>Notice</w:t>
                  </w:r>
                </w:p>
              </w:txbxContent>
            </v:textbox>
            <w10:wrap type="none"/>
            <w10:anchorlock/>
          </v:shape>
        </w:pict>
      </w:r>
    </w:p>
    <w:p>
      <w:pPr>
        <w:numPr>
          <w:ilvl w:val="0"/>
          <w:numId w:val="1"/>
        </w:numPr>
        <w:rPr>
          <w:rFonts w:ascii="Arial" w:hAnsi="Arial" w:cs="Arial"/>
          <w:b/>
          <w:sz w:val="24"/>
        </w:rPr>
      </w:pPr>
      <w:r>
        <w:rPr>
          <w:rFonts w:ascii="Arial" w:hAnsi="Arial" w:cs="Arial"/>
          <w:b/>
          <w:sz w:val="24"/>
        </w:rPr>
        <w:t>Installation Environment</w:t>
      </w:r>
    </w:p>
    <w:p>
      <w:pPr>
        <w:numPr>
          <w:ilvl w:val="0"/>
          <w:numId w:val="2"/>
        </w:numPr>
        <w:rPr>
          <w:rFonts w:ascii="Arial" w:hAnsi="Arial" w:cs="Arial"/>
          <w:sz w:val="20"/>
          <w:szCs w:val="20"/>
        </w:rPr>
      </w:pPr>
      <w:r>
        <w:rPr>
          <w:rFonts w:ascii="Arial" w:hAnsi="Arial" w:cs="Arial"/>
          <w:sz w:val="20"/>
          <w:szCs w:val="20"/>
        </w:rPr>
        <w:t>Keep away from the places of high-temperature, heat sources and direct sunlight</w:t>
      </w:r>
      <w:r>
        <w:rPr>
          <w:rFonts w:hint="eastAsia" w:ascii="Arial" w:hAnsi="Arial" w:cs="Arial"/>
          <w:sz w:val="20"/>
          <w:szCs w:val="20"/>
        </w:rPr>
        <w:t>.</w:t>
      </w:r>
    </w:p>
    <w:p>
      <w:pPr>
        <w:numPr>
          <w:ilvl w:val="0"/>
          <w:numId w:val="2"/>
        </w:numPr>
        <w:rPr>
          <w:rFonts w:ascii="Arial" w:hAnsi="Arial" w:cs="Arial"/>
          <w:sz w:val="20"/>
          <w:szCs w:val="20"/>
        </w:rPr>
      </w:pPr>
      <w:r>
        <w:rPr>
          <w:rFonts w:ascii="Arial" w:hAnsi="Arial" w:cs="Arial"/>
          <w:sz w:val="20"/>
          <w:szCs w:val="20"/>
        </w:rPr>
        <w:t>Keep away from water and if wet, cut off the power immediately.</w:t>
      </w:r>
    </w:p>
    <w:p>
      <w:pPr>
        <w:numPr>
          <w:ilvl w:val="0"/>
          <w:numId w:val="2"/>
        </w:numPr>
        <w:rPr>
          <w:rFonts w:ascii="Arial" w:hAnsi="Arial" w:cs="Arial"/>
          <w:sz w:val="20"/>
          <w:szCs w:val="20"/>
        </w:rPr>
      </w:pPr>
      <w:r>
        <w:rPr>
          <w:rFonts w:ascii="Arial" w:hAnsi="Arial" w:cs="Arial"/>
          <w:sz w:val="20"/>
          <w:szCs w:val="20"/>
        </w:rPr>
        <w:t>Avoid us</w:t>
      </w:r>
      <w:r>
        <w:rPr>
          <w:rFonts w:hint="eastAsia" w:ascii="Arial" w:hAnsi="Arial" w:cs="Arial"/>
          <w:sz w:val="20"/>
          <w:szCs w:val="20"/>
        </w:rPr>
        <w:t>ing</w:t>
      </w:r>
      <w:r>
        <w:rPr>
          <w:rFonts w:ascii="Arial" w:hAnsi="Arial" w:cs="Arial"/>
          <w:sz w:val="20"/>
          <w:szCs w:val="20"/>
        </w:rPr>
        <w:t xml:space="preserve"> in a d</w:t>
      </w:r>
      <w:r>
        <w:rPr>
          <w:rFonts w:ascii="Arial" w:hAnsi="Arial" w:cs="Arial"/>
          <w:kern w:val="0"/>
          <w:sz w:val="20"/>
          <w:szCs w:val="20"/>
          <w:highlight w:val="white"/>
        </w:rPr>
        <w:t>amp environ</w:t>
      </w:r>
      <w:r>
        <w:rPr>
          <w:rFonts w:ascii="Arial" w:hAnsi="Arial" w:cs="Arial"/>
          <w:kern w:val="0"/>
          <w:sz w:val="20"/>
          <w:szCs w:val="20"/>
        </w:rPr>
        <w:t>ment</w:t>
      </w:r>
      <w:r>
        <w:rPr>
          <w:rFonts w:hint="eastAsia" w:ascii="Arial" w:hAnsi="Arial" w:cs="Arial"/>
          <w:kern w:val="0"/>
          <w:sz w:val="20"/>
          <w:szCs w:val="20"/>
        </w:rPr>
        <w:t>;</w:t>
      </w:r>
      <w:r>
        <w:rPr>
          <w:rFonts w:ascii="Arial" w:hAnsi="Arial" w:cs="Arial"/>
          <w:sz w:val="20"/>
          <w:szCs w:val="20"/>
        </w:rPr>
        <w:t xml:space="preserve"> the reference range for operation humidity is below 85%RH.</w:t>
      </w:r>
    </w:p>
    <w:p>
      <w:pPr>
        <w:numPr>
          <w:ilvl w:val="0"/>
          <w:numId w:val="2"/>
        </w:numPr>
        <w:rPr>
          <w:rFonts w:ascii="Arial" w:hAnsi="Arial" w:cs="Arial"/>
          <w:sz w:val="20"/>
          <w:szCs w:val="20"/>
        </w:rPr>
      </w:pPr>
      <w:r>
        <w:rPr>
          <w:rFonts w:ascii="Arial" w:hAnsi="Arial" w:cs="Arial"/>
          <w:sz w:val="20"/>
          <w:szCs w:val="20"/>
        </w:rPr>
        <w:t>Avoid us</w:t>
      </w:r>
      <w:r>
        <w:rPr>
          <w:rFonts w:hint="eastAsia" w:ascii="Arial" w:hAnsi="Arial" w:cs="Arial"/>
          <w:sz w:val="20"/>
          <w:szCs w:val="20"/>
        </w:rPr>
        <w:t>ing</w:t>
      </w:r>
      <w:r>
        <w:rPr>
          <w:rFonts w:ascii="Arial" w:hAnsi="Arial" w:cs="Arial"/>
          <w:sz w:val="20"/>
          <w:szCs w:val="20"/>
        </w:rPr>
        <w:t xml:space="preserve"> in </w:t>
      </w:r>
      <w:r>
        <w:rPr>
          <w:rFonts w:ascii="Arial" w:hAnsi="Arial" w:cs="Arial"/>
          <w:kern w:val="0"/>
          <w:sz w:val="20"/>
          <w:szCs w:val="20"/>
        </w:rPr>
        <w:t>too hot or too cold environments,</w:t>
      </w:r>
      <w:r>
        <w:rPr>
          <w:rFonts w:ascii="Arial" w:hAnsi="Arial" w:cs="Arial"/>
          <w:sz w:val="20"/>
          <w:szCs w:val="20"/>
        </w:rPr>
        <w:t xml:space="preserve"> the reference range for operation temperature is -10</w:t>
      </w:r>
      <w:r>
        <w:rPr>
          <w:rFonts w:ascii="Arial" w:cs="Arial"/>
          <w:sz w:val="20"/>
          <w:szCs w:val="20"/>
        </w:rPr>
        <w:t>℃</w:t>
      </w:r>
      <w:r>
        <w:rPr>
          <w:rFonts w:ascii="Arial" w:hAnsi="Arial" w:cs="Arial"/>
          <w:sz w:val="20"/>
          <w:szCs w:val="20"/>
        </w:rPr>
        <w:t>~ +50</w:t>
      </w:r>
      <w:r>
        <w:rPr>
          <w:rFonts w:ascii="Arial" w:cs="Arial"/>
          <w:sz w:val="20"/>
          <w:szCs w:val="20"/>
        </w:rPr>
        <w:t>℃</w:t>
      </w:r>
      <w:r>
        <w:rPr>
          <w:rFonts w:hint="eastAsia" w:ascii="Arial" w:cs="Arial"/>
          <w:sz w:val="20"/>
          <w:szCs w:val="20"/>
        </w:rPr>
        <w:t>.</w:t>
      </w:r>
    </w:p>
    <w:p>
      <w:pPr>
        <w:numPr>
          <w:ilvl w:val="0"/>
          <w:numId w:val="2"/>
        </w:numPr>
        <w:rPr>
          <w:rFonts w:ascii="Arial" w:hAnsi="Arial" w:cs="Arial"/>
          <w:b/>
          <w:sz w:val="20"/>
          <w:szCs w:val="20"/>
        </w:rPr>
      </w:pPr>
      <w:r>
        <w:rPr>
          <w:rFonts w:ascii="Arial" w:hAnsi="Arial" w:cs="Arial"/>
          <w:sz w:val="20"/>
          <w:szCs w:val="20"/>
        </w:rPr>
        <w:t xml:space="preserve">Please install it horizontally or wall mount, avoid </w:t>
      </w:r>
      <w:r>
        <w:rPr>
          <w:rFonts w:ascii="Arial" w:hAnsi="Arial" w:cs="Arial"/>
          <w:bCs/>
          <w:color w:val="000000"/>
          <w:sz w:val="20"/>
          <w:szCs w:val="20"/>
        </w:rPr>
        <w:t>strenuous vibration and do not place other items on top of the unit</w:t>
      </w:r>
      <w:r>
        <w:rPr>
          <w:rFonts w:hint="eastAsia" w:ascii="Arial" w:hAnsi="Arial" w:cs="Arial"/>
          <w:bCs/>
          <w:color w:val="000000"/>
          <w:sz w:val="20"/>
          <w:szCs w:val="20"/>
        </w:rPr>
        <w:t>.</w:t>
      </w:r>
    </w:p>
    <w:p>
      <w:pPr>
        <w:rPr>
          <w:rFonts w:ascii="Arial" w:hAnsi="Arial" w:cs="Arial"/>
          <w:b/>
          <w:sz w:val="20"/>
          <w:szCs w:val="20"/>
        </w:rPr>
      </w:pPr>
    </w:p>
    <w:p>
      <w:pPr>
        <w:numPr>
          <w:ilvl w:val="0"/>
          <w:numId w:val="1"/>
        </w:numPr>
        <w:rPr>
          <w:rFonts w:ascii="Arial" w:hAnsi="Arial" w:cs="Arial"/>
          <w:b/>
          <w:sz w:val="24"/>
        </w:rPr>
      </w:pPr>
      <w:r>
        <w:rPr>
          <w:rFonts w:ascii="Arial" w:hAnsi="Arial" w:cs="Arial"/>
          <w:b/>
          <w:sz w:val="24"/>
        </w:rPr>
        <w:t>Transport and Handling</w:t>
      </w:r>
    </w:p>
    <w:p>
      <w:pPr>
        <w:numPr>
          <w:ilvl w:val="0"/>
          <w:numId w:val="2"/>
        </w:numPr>
        <w:rPr>
          <w:rFonts w:ascii="Arial" w:hAnsi="Arial" w:cs="Arial"/>
          <w:sz w:val="20"/>
          <w:szCs w:val="20"/>
        </w:rPr>
      </w:pPr>
      <w:r>
        <w:rPr>
          <w:rFonts w:ascii="Arial" w:hAnsi="Arial" w:cs="Arial"/>
          <w:sz w:val="20"/>
          <w:szCs w:val="20"/>
        </w:rPr>
        <w:t>Please handle the item with care</w:t>
      </w:r>
      <w:r>
        <w:rPr>
          <w:rFonts w:hint="eastAsia" w:ascii="Arial" w:hAnsi="Arial" w:cs="Arial"/>
          <w:sz w:val="20"/>
          <w:szCs w:val="20"/>
        </w:rPr>
        <w:t>.</w:t>
      </w:r>
    </w:p>
    <w:p>
      <w:pPr>
        <w:numPr>
          <w:ilvl w:val="0"/>
          <w:numId w:val="3"/>
        </w:numPr>
        <w:rPr>
          <w:rFonts w:ascii="Arial" w:hAnsi="Arial" w:cs="Arial"/>
          <w:sz w:val="20"/>
          <w:szCs w:val="20"/>
        </w:rPr>
      </w:pPr>
      <w:r>
        <w:rPr>
          <w:rFonts w:ascii="Arial" w:hAnsi="Arial" w:cs="Arial"/>
          <w:sz w:val="20"/>
          <w:szCs w:val="20"/>
        </w:rPr>
        <w:t>Do not use in areas around condensation</w:t>
      </w:r>
      <w:r>
        <w:rPr>
          <w:rFonts w:hint="eastAsia" w:ascii="Arial" w:hAnsi="Arial" w:cs="Arial"/>
          <w:sz w:val="20"/>
          <w:szCs w:val="20"/>
        </w:rPr>
        <w:t>.</w:t>
      </w:r>
    </w:p>
    <w:p>
      <w:pPr>
        <w:numPr>
          <w:ilvl w:val="0"/>
          <w:numId w:val="3"/>
        </w:numPr>
        <w:rPr>
          <w:rFonts w:ascii="Arial" w:hAnsi="Arial" w:cs="Arial"/>
          <w:b/>
          <w:sz w:val="20"/>
          <w:szCs w:val="20"/>
        </w:rPr>
      </w:pPr>
      <w:r>
        <w:rPr>
          <w:rFonts w:ascii="Arial" w:hAnsi="Arial" w:cs="Arial"/>
          <w:sz w:val="20"/>
          <w:szCs w:val="20"/>
        </w:rPr>
        <w:t>Please disconnect the item from the mains before moving</w:t>
      </w:r>
      <w:r>
        <w:rPr>
          <w:rFonts w:hint="eastAsia" w:ascii="Arial" w:hAnsi="Arial" w:cs="Arial"/>
          <w:sz w:val="20"/>
          <w:szCs w:val="20"/>
        </w:rPr>
        <w:t>.</w:t>
      </w:r>
    </w:p>
    <w:p>
      <w:pPr>
        <w:spacing w:line="360" w:lineRule="auto"/>
        <w:rPr>
          <w:rFonts w:ascii="Arial" w:hAnsi="Arial" w:cs="Arial"/>
          <w:sz w:val="18"/>
          <w:szCs w:val="18"/>
        </w:rPr>
      </w:pPr>
    </w:p>
    <w:p>
      <w:pPr>
        <w:spacing w:line="360" w:lineRule="auto"/>
        <w:rPr>
          <w:rFonts w:ascii="Arial" w:hAnsi="Arial" w:cs="Arial"/>
          <w:b/>
          <w:sz w:val="18"/>
          <w:szCs w:val="18"/>
        </w:rPr>
      </w:pPr>
      <w:r>
        <w:rPr>
          <w:rFonts w:ascii="Arial" w:hAnsi="Arial" w:eastAsia="宋体" w:cs="Arial"/>
          <w:kern w:val="2"/>
          <w:sz w:val="18"/>
          <w:szCs w:val="18"/>
          <w:lang w:val="en-US" w:eastAsia="zh-CN" w:bidi="ar-SA"/>
        </w:rPr>
        <w:pict>
          <v:shape id="图片 4" o:spid="_x0000_s1032" alt="001-1" type="#_x0000_t75" style="height:36.75pt;width:41.25pt;rotation:0f;" o:ole="f" fillcolor="#FFFFFF" filled="f" o:preferrelative="t" stroked="f" coordorigin="0,0" coordsize="21600,21600">
            <v:fill on="f" color2="#FFFFFF" focus="0%"/>
            <v:imagedata gain="65536f" blacklevel="0f" gamma="0" o:title="001-1" r:id="rId7"/>
            <o:lock v:ext="edit" position="f" selection="f" grouping="f" rotation="f" cropping="f" text="f" aspectratio="t"/>
            <w10:wrap type="none"/>
            <w10:anchorlock/>
          </v:shape>
        </w:pict>
      </w:r>
      <w:r>
        <w:rPr>
          <w:rFonts w:ascii="Arial" w:hAnsi="Arial" w:cs="Arial"/>
          <w:sz w:val="18"/>
          <w:szCs w:val="18"/>
        </w:rPr>
        <w:t xml:space="preserve"> </w:t>
      </w:r>
      <w:r>
        <w:rPr>
          <w:rFonts w:ascii="Arial" w:hAnsi="Arial" w:cs="Arial"/>
          <w:b/>
          <w:sz w:val="24"/>
        </w:rPr>
        <w:t>Notice:</w:t>
      </w:r>
    </w:p>
    <w:p>
      <w:pPr>
        <w:numPr>
          <w:ilvl w:val="0"/>
          <w:numId w:val="4"/>
        </w:numPr>
        <w:rPr>
          <w:rFonts w:ascii="Arial" w:hAnsi="Arial" w:cs="Arial"/>
          <w:sz w:val="20"/>
          <w:szCs w:val="20"/>
        </w:rPr>
      </w:pPr>
      <w:r>
        <w:rPr>
          <w:rFonts w:ascii="Arial" w:hAnsi="Arial" w:cs="Arial"/>
          <w:sz w:val="20"/>
          <w:szCs w:val="20"/>
        </w:rPr>
        <w:t>Be careful not to damage the camera or subject it to strong impacts or shocks.</w:t>
      </w:r>
    </w:p>
    <w:p>
      <w:pPr>
        <w:numPr>
          <w:ilvl w:val="0"/>
          <w:numId w:val="4"/>
        </w:numPr>
        <w:rPr>
          <w:rFonts w:ascii="Arial" w:hAnsi="Arial" w:cs="Arial"/>
          <w:sz w:val="20"/>
          <w:szCs w:val="20"/>
        </w:rPr>
      </w:pPr>
      <w:r>
        <w:rPr>
          <w:rFonts w:ascii="Arial" w:hAnsi="Arial" w:cs="Arial"/>
          <w:kern w:val="0"/>
          <w:sz w:val="20"/>
          <w:szCs w:val="20"/>
        </w:rPr>
        <w:t>Do not touch the optical components for the image sensor, such as the lens, if necessary, please place a clean and moistened cloth with alcohol and wipe the dirt gently; When not in use, please place the dust cover on to the item to protect the image sensor.</w:t>
      </w:r>
    </w:p>
    <w:p>
      <w:pPr>
        <w:numPr>
          <w:ilvl w:val="0"/>
          <w:numId w:val="4"/>
        </w:numPr>
        <w:rPr>
          <w:rFonts w:ascii="Arial" w:hAnsi="Arial" w:cs="Arial"/>
          <w:sz w:val="20"/>
          <w:szCs w:val="20"/>
        </w:rPr>
      </w:pPr>
      <w:r>
        <w:rPr>
          <w:rFonts w:ascii="Arial" w:hAnsi="Arial" w:cs="Arial"/>
          <w:sz w:val="20"/>
          <w:szCs w:val="20"/>
        </w:rPr>
        <w:t>Do not aim the camera directly into the sun or at other intense light sources that could affect the image quality, this will also shorten the service life for the image sensor.</w:t>
      </w:r>
    </w:p>
    <w:p>
      <w:pPr>
        <w:numPr>
          <w:ilvl w:val="0"/>
          <w:numId w:val="4"/>
        </w:numPr>
        <w:rPr>
          <w:rFonts w:ascii="Arial" w:hAnsi="Arial" w:cs="Arial"/>
          <w:sz w:val="20"/>
          <w:szCs w:val="20"/>
        </w:rPr>
      </w:pPr>
      <w:r>
        <w:rPr>
          <w:rFonts w:ascii="Arial" w:hAnsi="Arial" w:cs="Arial"/>
          <w:sz w:val="20"/>
          <w:szCs w:val="20"/>
        </w:rPr>
        <w:t>Keep away from laser when it is working, otherwise the image sensor can be damaged.</w:t>
      </w:r>
    </w:p>
    <w:p>
      <w:pPr>
        <w:numPr>
          <w:ilvl w:val="0"/>
          <w:numId w:val="4"/>
        </w:numPr>
        <w:tabs>
          <w:tab w:val="left" w:pos="780"/>
        </w:tabs>
        <w:jc w:val="left"/>
        <w:rPr>
          <w:rFonts w:ascii="Arial" w:hAnsi="Arial" w:cs="Arial"/>
          <w:sz w:val="20"/>
          <w:szCs w:val="20"/>
        </w:rPr>
      </w:pPr>
      <w:r>
        <w:rPr>
          <w:rFonts w:ascii="Arial" w:hAnsi="Arial" w:cs="Arial"/>
          <w:kern w:val="0"/>
          <w:sz w:val="20"/>
          <w:szCs w:val="20"/>
        </w:rPr>
        <w:t>If the equipment is not working properly, please contact the store or the service centre, do not disassemble or modify the equipment in any way.</w:t>
      </w:r>
    </w:p>
    <w:p>
      <w:pPr>
        <w:widowControl/>
        <w:jc w:val="left"/>
      </w:pPr>
      <w:r>
        <w:br w:type="page"/>
      </w:r>
    </w:p>
    <w:p>
      <w:pPr>
        <w:pStyle w:val="15"/>
        <w:spacing w:line="360" w:lineRule="auto"/>
        <w:jc w:val="center"/>
        <w:rPr>
          <w:rFonts w:hint="eastAsia" w:eastAsia="宋体"/>
          <w:lang w:val="en-US" w:eastAsia="zh-CN"/>
        </w:rPr>
      </w:pPr>
      <w:bookmarkStart w:id="0" w:name="_Toc3844"/>
      <w:r>
        <w:rPr>
          <w:rFonts w:hint="eastAsia"/>
          <w:lang w:val="en-US" w:eastAsia="zh-CN"/>
        </w:rPr>
        <w:t>Index</w:t>
      </w:r>
      <w:bookmarkEnd w:id="0"/>
    </w:p>
    <w:p>
      <w:pPr>
        <w:pStyle w:val="9"/>
        <w:tabs>
          <w:tab w:val="right" w:leader="dot" w:pos="8306"/>
        </w:tabs>
        <w:rPr>
          <w:rFonts w:ascii="Calibri" w:hAnsi="Calibri" w:eastAsia="宋体" w:cs="黑体"/>
          <w:kern w:val="2"/>
          <w:szCs w:val="22"/>
          <w:lang w:val="en-US" w:eastAsia="zh-CN" w:bidi="ar-SA"/>
        </w:rPr>
      </w:pPr>
      <w:r>
        <w:fldChar w:fldCharType="begin"/>
      </w:r>
      <w:r>
        <w:instrText xml:space="preserve"> TOC \o "1-3" \h \z \u </w:instrText>
      </w:r>
      <w:r>
        <w:fldChar w:fldCharType="separate"/>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HYPERLINK \l _Toc3844 </w:instrText>
      </w:r>
      <w:r>
        <w:rPr>
          <w:rFonts w:ascii="Calibri" w:hAnsi="Calibri" w:eastAsia="宋体" w:cs="黑体"/>
          <w:kern w:val="2"/>
          <w:szCs w:val="22"/>
          <w:lang w:val="en-US" w:eastAsia="zh-CN" w:bidi="ar-SA"/>
        </w:rPr>
        <w:fldChar w:fldCharType="separate"/>
      </w:r>
      <w:r>
        <w:rPr>
          <w:rFonts w:hint="eastAsia" w:ascii="Calibri" w:hAnsi="Calibri" w:eastAsia="宋体" w:cs="黑体"/>
          <w:kern w:val="2"/>
          <w:szCs w:val="22"/>
          <w:lang w:val="en-US" w:eastAsia="zh-CN" w:bidi="ar-SA"/>
        </w:rPr>
        <w:t>Index</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_Toc3844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3</w:t>
      </w:r>
      <w:r>
        <w:rPr>
          <w:rFonts w:ascii="Calibri" w:hAnsi="Calibri" w:eastAsia="宋体" w:cs="黑体"/>
          <w:kern w:val="2"/>
          <w:szCs w:val="22"/>
          <w:lang w:val="en-US" w:eastAsia="zh-CN" w:bidi="ar-SA"/>
        </w:rPr>
        <w:fldChar w:fldCharType="end"/>
      </w:r>
      <w:r>
        <w:rPr>
          <w:rFonts w:ascii="Calibri" w:hAnsi="Calibri" w:eastAsia="宋体" w:cs="黑体"/>
          <w:kern w:val="2"/>
          <w:szCs w:val="22"/>
          <w:lang w:val="en-US" w:eastAsia="zh-CN" w:bidi="ar-SA"/>
        </w:rPr>
        <w:fldChar w:fldCharType="end"/>
      </w:r>
    </w:p>
    <w:p>
      <w:pPr>
        <w:pStyle w:val="9"/>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_Toc26971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iSmartViewPro</w:t>
      </w:r>
      <w:r>
        <w:rPr>
          <w:rFonts w:ascii="Calibri" w:hAnsi="Calibri" w:eastAsia="宋体" w:cs="黑体"/>
          <w:kern w:val="2"/>
          <w:szCs w:val="22"/>
          <w:lang w:val="en-US" w:eastAsia="zh-CN" w:bidi="ar-SA"/>
        </w:rPr>
        <w:t xml:space="preserve"> 2.0 </w:t>
      </w:r>
      <w:r>
        <w:rPr>
          <w:rFonts w:hint="eastAsia" w:ascii="Calibri" w:hAnsi="Calibri" w:eastAsia="宋体" w:cs="黑体"/>
          <w:kern w:val="2"/>
          <w:szCs w:val="22"/>
          <w:lang w:val="en-US" w:eastAsia="zh-CN" w:bidi="ar-SA"/>
        </w:rPr>
        <w:t>Introduce</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_Toc26971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4</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9"/>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_Toc14879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Required PC running configuration:</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_Toc14879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4</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9"/>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_Toc10537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 xml:space="preserve">Install </w:t>
      </w:r>
      <w:r>
        <w:rPr>
          <w:rFonts w:ascii="Calibri" w:hAnsi="Calibri" w:eastAsia="宋体" w:cs="黑体"/>
          <w:kern w:val="2"/>
          <w:szCs w:val="22"/>
          <w:lang w:val="en-US" w:eastAsia="zh-CN" w:bidi="ar-SA"/>
        </w:rPr>
        <w:t>iSmartViewPro 2.0</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_Toc10537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5</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9"/>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_Toc30201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iSmartViewPro</w:t>
      </w:r>
      <w:r>
        <w:rPr>
          <w:rFonts w:ascii="Calibri" w:hAnsi="Calibri" w:eastAsia="宋体" w:cs="黑体"/>
          <w:kern w:val="2"/>
          <w:szCs w:val="22"/>
          <w:lang w:val="en-US" w:eastAsia="zh-CN" w:bidi="ar-SA"/>
        </w:rPr>
        <w:t xml:space="preserve"> 2.0</w:t>
      </w:r>
      <w:r>
        <w:rPr>
          <w:rFonts w:hint="eastAsia" w:ascii="Calibri" w:hAnsi="Calibri" w:eastAsia="宋体" w:cs="黑体"/>
          <w:kern w:val="2"/>
          <w:szCs w:val="22"/>
          <w:lang w:val="en-US" w:eastAsia="zh-CN" w:bidi="ar-SA"/>
        </w:rPr>
        <w:t xml:space="preserve"> Application Introduce</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_Toc30201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5</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9"/>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_Toc18420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iSmartViewPro</w:t>
      </w:r>
      <w:r>
        <w:rPr>
          <w:rFonts w:ascii="Calibri" w:hAnsi="Calibri" w:eastAsia="宋体" w:cs="黑体"/>
          <w:kern w:val="2"/>
          <w:szCs w:val="22"/>
          <w:lang w:val="en-US" w:eastAsia="zh-CN" w:bidi="ar-SA"/>
        </w:rPr>
        <w:t xml:space="preserve"> 2.0</w:t>
      </w:r>
      <w:r>
        <w:rPr>
          <w:rFonts w:hint="eastAsia" w:ascii="Calibri" w:hAnsi="Calibri" w:eastAsia="宋体" w:cs="黑体"/>
          <w:kern w:val="2"/>
          <w:szCs w:val="22"/>
          <w:lang w:val="en-US" w:eastAsia="zh-CN" w:bidi="ar-SA"/>
        </w:rPr>
        <w:t xml:space="preserve"> Operation</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_Toc18420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6</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10"/>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_Toc22062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Status bar</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_Toc22062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6</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10"/>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_Toc22194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Function Menu Area</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_Toc22194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6</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10"/>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_Toc27777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Device Library(Device Management)</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_Toc27777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6</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6"/>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_Toc23089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Add Camera</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_Toc23089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7</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6"/>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_Toc25656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Set up camera</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_Toc25656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7</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6"/>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_Toc27531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Delete Camera</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_Toc27531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9</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6"/>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_Toc18764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Deice List</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_Toc18764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10</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10"/>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_Toc26898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Video Library</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_Toc26898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11</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6"/>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_Toc25104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Live Video</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_Toc25104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12</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6"/>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_Toc9170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Local Record</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_Toc9170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13</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6"/>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_Toc30539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Remote Record</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_Toc30539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14</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10"/>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_Toc5588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System Setting(Local Setting)</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_Toc5588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15</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pStyle w:val="10"/>
        <w:tabs>
          <w:tab w:val="right" w:leader="dot" w:pos="8306"/>
        </w:tabs>
        <w:rPr>
          <w:rFonts w:ascii="Calibri" w:hAnsi="Calibri" w:eastAsia="宋体" w:cs="黑体"/>
          <w:kern w:val="2"/>
          <w:szCs w:val="22"/>
          <w:lang w:val="en-US" w:eastAsia="zh-CN" w:bidi="ar-SA"/>
        </w:rPr>
      </w:pPr>
      <w:r>
        <w:rPr>
          <w:rFonts w:ascii="Calibri" w:hAnsi="Calibri" w:eastAsia="宋体" w:cs="黑体"/>
          <w:bCs/>
          <w:kern w:val="2"/>
          <w:szCs w:val="22"/>
          <w:lang w:val="zh-CN" w:eastAsia="zh-CN" w:bidi="ar-SA"/>
        </w:rPr>
        <w:fldChar w:fldCharType="begin"/>
      </w:r>
      <w:r>
        <w:rPr>
          <w:rFonts w:ascii="Calibri" w:hAnsi="Calibri" w:eastAsia="宋体" w:cs="黑体"/>
          <w:bCs/>
          <w:kern w:val="2"/>
          <w:szCs w:val="22"/>
          <w:lang w:val="zh-CN" w:eastAsia="zh-CN" w:bidi="ar-SA"/>
        </w:rPr>
        <w:instrText xml:space="preserve"> HYPERLINK \l _Toc1488 </w:instrText>
      </w:r>
      <w:r>
        <w:rPr>
          <w:rFonts w:ascii="Calibri" w:hAnsi="Calibri" w:eastAsia="宋体" w:cs="黑体"/>
          <w:bCs/>
          <w:kern w:val="2"/>
          <w:szCs w:val="22"/>
          <w:lang w:val="zh-CN" w:eastAsia="zh-CN" w:bidi="ar-SA"/>
        </w:rPr>
        <w:fldChar w:fldCharType="separate"/>
      </w:r>
      <w:r>
        <w:rPr>
          <w:rFonts w:hint="eastAsia" w:ascii="Calibri" w:hAnsi="Calibri" w:eastAsia="宋体" w:cs="黑体"/>
          <w:kern w:val="2"/>
          <w:szCs w:val="22"/>
          <w:lang w:val="en-US" w:eastAsia="zh-CN" w:bidi="ar-SA"/>
        </w:rPr>
        <w:t>Camera Log</w:t>
      </w:r>
      <w:r>
        <w:rPr>
          <w:rFonts w:ascii="Calibri" w:hAnsi="Calibri" w:eastAsia="宋体" w:cs="黑体"/>
          <w:kern w:val="2"/>
          <w:szCs w:val="22"/>
          <w:lang w:val="en-US" w:eastAsia="zh-CN" w:bidi="ar-SA"/>
        </w:rPr>
        <w:tab/>
      </w:r>
      <w:r>
        <w:rPr>
          <w:rFonts w:ascii="Calibri" w:hAnsi="Calibri" w:eastAsia="宋体" w:cs="黑体"/>
          <w:kern w:val="2"/>
          <w:szCs w:val="22"/>
          <w:lang w:val="en-US" w:eastAsia="zh-CN" w:bidi="ar-SA"/>
        </w:rPr>
        <w:fldChar w:fldCharType="begin"/>
      </w:r>
      <w:r>
        <w:rPr>
          <w:rFonts w:ascii="Calibri" w:hAnsi="Calibri" w:eastAsia="宋体" w:cs="黑体"/>
          <w:kern w:val="2"/>
          <w:szCs w:val="22"/>
          <w:lang w:val="en-US" w:eastAsia="zh-CN" w:bidi="ar-SA"/>
        </w:rPr>
        <w:instrText xml:space="preserve"> PAGEREF _Toc1488 </w:instrText>
      </w:r>
      <w:r>
        <w:rPr>
          <w:rFonts w:ascii="Calibri" w:hAnsi="Calibri" w:eastAsia="宋体" w:cs="黑体"/>
          <w:kern w:val="2"/>
          <w:szCs w:val="22"/>
          <w:lang w:val="en-US" w:eastAsia="zh-CN" w:bidi="ar-SA"/>
        </w:rPr>
        <w:fldChar w:fldCharType="separate"/>
      </w:r>
      <w:r>
        <w:rPr>
          <w:rFonts w:ascii="Calibri" w:hAnsi="Calibri" w:eastAsia="宋体" w:cs="黑体"/>
          <w:kern w:val="2"/>
          <w:szCs w:val="22"/>
          <w:lang w:val="en-US" w:eastAsia="zh-CN" w:bidi="ar-SA"/>
        </w:rPr>
        <w:t>16</w:t>
      </w:r>
      <w:r>
        <w:rPr>
          <w:rFonts w:ascii="Calibri" w:hAnsi="Calibri" w:eastAsia="宋体" w:cs="黑体"/>
          <w:kern w:val="2"/>
          <w:szCs w:val="22"/>
          <w:lang w:val="en-US" w:eastAsia="zh-CN" w:bidi="ar-SA"/>
        </w:rPr>
        <w:fldChar w:fldCharType="end"/>
      </w:r>
      <w:r>
        <w:rPr>
          <w:rFonts w:ascii="Calibri" w:hAnsi="Calibri" w:eastAsia="宋体" w:cs="黑体"/>
          <w:bCs/>
          <w:kern w:val="2"/>
          <w:szCs w:val="22"/>
          <w:lang w:val="zh-CN" w:eastAsia="zh-CN" w:bidi="ar-SA"/>
        </w:rPr>
        <w:fldChar w:fldCharType="end"/>
      </w:r>
    </w:p>
    <w:p>
      <w:pPr>
        <w:spacing w:line="360" w:lineRule="auto"/>
      </w:pPr>
      <w:r>
        <w:rPr>
          <w:rFonts w:ascii="Calibri" w:hAnsi="Calibri" w:eastAsia="宋体" w:cs="黑体"/>
          <w:bCs/>
          <w:kern w:val="2"/>
          <w:szCs w:val="22"/>
          <w:lang w:val="zh-CN" w:eastAsia="zh-CN" w:bidi="ar-SA"/>
        </w:rPr>
        <w:fldChar w:fldCharType="end"/>
      </w:r>
    </w:p>
    <w:p>
      <w:pPr>
        <w:widowControl/>
        <w:jc w:val="left"/>
      </w:pPr>
      <w:r>
        <w:br w:type="page"/>
      </w:r>
    </w:p>
    <w:p>
      <w:pPr>
        <w:pStyle w:val="2"/>
        <w:spacing w:before="0" w:after="0"/>
        <w:rPr>
          <w:sz w:val="32"/>
        </w:rPr>
      </w:pPr>
      <w:bookmarkStart w:id="1" w:name="_Toc26971"/>
      <w:r>
        <w:rPr>
          <w:rFonts w:hint="eastAsia"/>
          <w:sz w:val="32"/>
        </w:rPr>
        <w:t>iSmartViewPro</w:t>
      </w:r>
      <w:r>
        <w:rPr>
          <w:sz w:val="32"/>
        </w:rPr>
        <w:t xml:space="preserve"> 2.0 </w:t>
      </w:r>
      <w:r>
        <w:rPr>
          <w:rFonts w:hint="eastAsia"/>
          <w:sz w:val="32"/>
          <w:lang w:val="en-US" w:eastAsia="zh-CN"/>
        </w:rPr>
        <w:t>Introduce</w:t>
      </w:r>
      <w:bookmarkEnd w:id="1"/>
    </w:p>
    <w:p>
      <w:pPr>
        <w:ind w:firstLine="420"/>
        <w:rPr>
          <w:rFonts w:hint="default" w:ascii="Calibri" w:hAnsi="Calibri" w:cs="Calibri"/>
        </w:rPr>
      </w:pPr>
      <w:r>
        <w:rPr>
          <w:rFonts w:hint="default" w:ascii="Calibri" w:hAnsi="Calibri" w:cs="Calibri"/>
        </w:rPr>
        <w:t>iSmartViewPro</w:t>
      </w:r>
      <w:r>
        <w:rPr>
          <w:rFonts w:hint="default" w:ascii="Calibri" w:hAnsi="Calibri" w:cs="Calibri"/>
          <w:szCs w:val="21"/>
        </w:rPr>
        <w:t xml:space="preserve"> is a Cloud IP camera centralization management software provided by the manufacturer. It provides the central control of monitoring, video capture, record, alarm detection, etc for multiple IP cameras on LAN or WAN.</w:t>
      </w:r>
    </w:p>
    <w:p>
      <w:r>
        <w:tab/>
      </w:r>
      <w:r>
        <w:t xml:space="preserve">iSmartViewPro 2.0 </w:t>
      </w:r>
      <w:r>
        <w:rPr>
          <w:rFonts w:hint="eastAsia"/>
          <w:lang w:val="en-US" w:eastAsia="zh-CN"/>
        </w:rPr>
        <w:t xml:space="preserve">support both of </w:t>
      </w:r>
      <w:r>
        <w:rPr>
          <w:rFonts w:hint="eastAsia"/>
        </w:rPr>
        <w:t>M</w:t>
      </w:r>
      <w:r>
        <w:t>ac OS</w:t>
      </w:r>
      <w:r>
        <w:rPr>
          <w:rFonts w:hint="eastAsia"/>
          <w:lang w:val="en-US" w:eastAsia="zh-CN"/>
        </w:rPr>
        <w:t xml:space="preserve"> and </w:t>
      </w:r>
      <w:r>
        <w:rPr>
          <w:rFonts w:hint="eastAsia"/>
        </w:rPr>
        <w:t>W</w:t>
      </w:r>
      <w:r>
        <w:t>indows</w:t>
      </w:r>
      <w:r>
        <w:rPr>
          <w:rFonts w:hint="eastAsia"/>
          <w:lang w:val="en-US" w:eastAsia="zh-CN"/>
        </w:rPr>
        <w:t xml:space="preserve"> OS.</w:t>
      </w:r>
    </w:p>
    <w:p>
      <w:r>
        <w:rPr>
          <w:rFonts w:hint="eastAsia"/>
          <w:lang w:val="en-US" w:eastAsia="zh-CN"/>
        </w:rPr>
        <w:t xml:space="preserve">The </w:t>
      </w:r>
      <w:r>
        <w:rPr>
          <w:rFonts w:hint="eastAsia"/>
        </w:rPr>
        <w:t>iSmartViewPro</w:t>
      </w:r>
      <w:r>
        <w:t xml:space="preserve"> 2.0</w:t>
      </w:r>
      <w:r>
        <w:rPr>
          <w:rFonts w:hint="eastAsia"/>
          <w:lang w:val="en-US" w:eastAsia="zh-CN"/>
        </w:rPr>
        <w:t xml:space="preserve"> features:</w:t>
      </w:r>
    </w:p>
    <w:p>
      <w:pPr>
        <w:pStyle w:val="14"/>
        <w:numPr>
          <w:ilvl w:val="0"/>
          <w:numId w:val="5"/>
        </w:numPr>
        <w:spacing w:line="360" w:lineRule="auto"/>
        <w:ind w:firstLineChars="0"/>
      </w:pPr>
      <w:r>
        <w:rPr>
          <w:rFonts w:hint="eastAsia"/>
          <w:lang w:val="en-US" w:eastAsia="zh-CN"/>
        </w:rPr>
        <w:t xml:space="preserve">Support </w:t>
      </w:r>
      <w:r>
        <w:rPr>
          <w:rFonts w:hint="eastAsia"/>
        </w:rPr>
        <w:t>S</w:t>
      </w:r>
      <w:r>
        <w:t>martP2P</w:t>
      </w:r>
      <w:r>
        <w:rPr>
          <w:rFonts w:hint="eastAsia"/>
          <w:lang w:val="en-US" w:eastAsia="zh-CN"/>
        </w:rPr>
        <w:t xml:space="preserve"> cloud platform camera;</w:t>
      </w:r>
    </w:p>
    <w:p>
      <w:pPr>
        <w:pStyle w:val="14"/>
        <w:numPr>
          <w:ilvl w:val="0"/>
          <w:numId w:val="5"/>
        </w:numPr>
        <w:spacing w:line="360" w:lineRule="auto"/>
        <w:ind w:firstLineChars="0"/>
      </w:pPr>
      <w:r>
        <w:rPr>
          <w:rFonts w:hint="eastAsia"/>
          <w:lang w:val="en-US" w:eastAsia="zh-CN"/>
        </w:rPr>
        <w:t xml:space="preserve">Support </w:t>
      </w:r>
      <w:r>
        <w:rPr>
          <w:rFonts w:hint="eastAsia"/>
        </w:rPr>
        <w:t>multilingualism</w:t>
      </w:r>
      <w:r>
        <w:rPr>
          <w:rFonts w:hint="eastAsia"/>
          <w:lang w:val="en-US" w:eastAsia="zh-CN"/>
        </w:rPr>
        <w:t xml:space="preserve"> convert;</w:t>
      </w:r>
    </w:p>
    <w:p>
      <w:pPr>
        <w:pStyle w:val="14"/>
        <w:numPr>
          <w:ilvl w:val="0"/>
          <w:numId w:val="5"/>
        </w:numPr>
        <w:spacing w:line="360" w:lineRule="auto"/>
        <w:ind w:firstLineChars="0"/>
      </w:pPr>
      <w:r>
        <w:rPr>
          <w:rFonts w:hint="eastAsia"/>
          <w:lang w:val="en-US" w:eastAsia="zh-CN"/>
        </w:rPr>
        <w:t>Support local record;</w:t>
      </w:r>
    </w:p>
    <w:p>
      <w:pPr>
        <w:pStyle w:val="14"/>
        <w:numPr>
          <w:ilvl w:val="0"/>
          <w:numId w:val="5"/>
        </w:numPr>
        <w:spacing w:line="360" w:lineRule="auto"/>
        <w:ind w:firstLineChars="0"/>
      </w:pPr>
      <w:r>
        <w:rPr>
          <w:rFonts w:hint="eastAsia"/>
          <w:lang w:val="en-US" w:eastAsia="zh-CN"/>
        </w:rPr>
        <w:t>Support local recording playback;</w:t>
      </w:r>
    </w:p>
    <w:p>
      <w:pPr>
        <w:pStyle w:val="14"/>
        <w:numPr>
          <w:ilvl w:val="0"/>
          <w:numId w:val="5"/>
        </w:numPr>
        <w:spacing w:line="360" w:lineRule="auto"/>
        <w:ind w:firstLineChars="0"/>
      </w:pPr>
      <w:r>
        <w:rPr>
          <w:rFonts w:hint="eastAsia"/>
          <w:lang w:val="en-US" w:eastAsia="zh-CN"/>
        </w:rPr>
        <w:t>Support to play back SD card recording remotely;</w:t>
      </w:r>
    </w:p>
    <w:p>
      <w:pPr>
        <w:pStyle w:val="14"/>
        <w:numPr>
          <w:ilvl w:val="0"/>
          <w:numId w:val="5"/>
        </w:numPr>
        <w:spacing w:line="360" w:lineRule="auto"/>
        <w:ind w:firstLineChars="0"/>
      </w:pPr>
      <w:r>
        <w:rPr>
          <w:rFonts w:hint="eastAsia"/>
          <w:lang w:val="en-US" w:eastAsia="zh-CN"/>
        </w:rPr>
        <w:t>Support voice monitoring and talking;</w:t>
      </w:r>
    </w:p>
    <w:p>
      <w:pPr>
        <w:pStyle w:val="14"/>
        <w:numPr>
          <w:ilvl w:val="0"/>
          <w:numId w:val="5"/>
        </w:numPr>
        <w:spacing w:line="360" w:lineRule="auto"/>
        <w:ind w:firstLineChars="0"/>
      </w:pPr>
      <w:r>
        <w:rPr>
          <w:rFonts w:hint="eastAsia"/>
          <w:lang w:val="en-US" w:eastAsia="zh-CN"/>
        </w:rPr>
        <w:t>Support image setting;</w:t>
      </w:r>
    </w:p>
    <w:p>
      <w:pPr>
        <w:pStyle w:val="14"/>
        <w:numPr>
          <w:ilvl w:val="0"/>
          <w:numId w:val="5"/>
        </w:numPr>
        <w:spacing w:line="360" w:lineRule="auto"/>
        <w:ind w:firstLineChars="0"/>
      </w:pPr>
      <w:r>
        <w:rPr>
          <w:rFonts w:hint="eastAsia"/>
          <w:lang w:val="en-US" w:eastAsia="zh-CN"/>
        </w:rPr>
        <w:t>Support to set up PTZ and call the preset point.</w:t>
      </w:r>
    </w:p>
    <w:p/>
    <w:p>
      <w:pPr>
        <w:pStyle w:val="2"/>
        <w:spacing w:before="0" w:after="0"/>
        <w:rPr>
          <w:sz w:val="32"/>
        </w:rPr>
      </w:pPr>
      <w:bookmarkStart w:id="2" w:name="_Toc14879"/>
      <w:r>
        <w:rPr>
          <w:rFonts w:hint="eastAsia"/>
          <w:sz w:val="32"/>
          <w:lang w:val="en-US" w:eastAsia="zh-CN"/>
        </w:rPr>
        <w:t>Required PC running configuration:</w:t>
      </w:r>
      <w:bookmarkEnd w:id="2"/>
    </w:p>
    <w:p>
      <w:r>
        <w:rPr>
          <w:rFonts w:hint="eastAsia"/>
          <w:lang w:val="en-US" w:eastAsia="zh-CN"/>
        </w:rPr>
        <w:t xml:space="preserve">For using the </w:t>
      </w:r>
      <w:r>
        <w:rPr>
          <w:rFonts w:hint="eastAsia"/>
        </w:rPr>
        <w:t>iSmartViewPro</w:t>
      </w:r>
      <w:r>
        <w:rPr>
          <w:rFonts w:hint="eastAsia"/>
          <w:lang w:val="en-US" w:eastAsia="zh-CN"/>
        </w:rPr>
        <w:t xml:space="preserve"> 2.0 software stably, recommend minimum PC configuration as below:</w:t>
      </w:r>
    </w:p>
    <w:p>
      <w:pPr>
        <w:spacing w:line="360" w:lineRule="auto"/>
      </w:pPr>
      <w:r>
        <w:t></w:t>
      </w:r>
      <w:r>
        <w:tab/>
      </w:r>
      <w:r>
        <w:t>CPU</w:t>
      </w:r>
      <w:r>
        <w:rPr>
          <w:rFonts w:hint="eastAsia"/>
          <w:lang w:val="en-US" w:eastAsia="zh-CN"/>
        </w:rPr>
        <w:t xml:space="preserve">: Dual core </w:t>
      </w:r>
      <w:r>
        <w:t>CPU</w:t>
      </w:r>
    </w:p>
    <w:p>
      <w:pPr>
        <w:spacing w:line="360" w:lineRule="auto"/>
      </w:pPr>
      <w:r>
        <w:t></w:t>
      </w:r>
      <w:r>
        <w:tab/>
      </w:r>
      <w:r>
        <w:rPr>
          <w:rFonts w:hint="eastAsia"/>
          <w:lang w:val="en-US" w:eastAsia="zh-CN"/>
        </w:rPr>
        <w:t xml:space="preserve">RAM: above </w:t>
      </w:r>
      <w:r>
        <w:t>1G</w:t>
      </w:r>
    </w:p>
    <w:p>
      <w:pPr>
        <w:spacing w:line="360" w:lineRule="auto"/>
      </w:pPr>
      <w:r>
        <w:t></w:t>
      </w:r>
      <w:r>
        <w:tab/>
      </w:r>
      <w:r>
        <w:rPr>
          <w:rFonts w:hint="eastAsia"/>
          <w:lang w:val="en-US" w:eastAsia="zh-CN"/>
        </w:rPr>
        <w:t xml:space="preserve">Hard Disc: above </w:t>
      </w:r>
      <w:r>
        <w:t>500G</w:t>
      </w:r>
    </w:p>
    <w:p>
      <w:pPr>
        <w:spacing w:line="360" w:lineRule="auto"/>
      </w:pPr>
      <w:r>
        <w:t></w:t>
      </w:r>
      <w:r>
        <w:tab/>
      </w:r>
      <w:r>
        <w:rPr>
          <w:rFonts w:hint="eastAsia"/>
          <w:lang w:val="en-US" w:eastAsia="zh-CN"/>
        </w:rPr>
        <w:t xml:space="preserve">Operation System: </w:t>
      </w:r>
      <w:r>
        <w:t xml:space="preserve">Windows </w:t>
      </w:r>
      <w:r>
        <w:rPr>
          <w:rFonts w:hint="eastAsia"/>
          <w:lang w:val="en-US" w:eastAsia="zh-CN"/>
        </w:rPr>
        <w:t>XP</w:t>
      </w:r>
      <w:r>
        <w:rPr>
          <w:rFonts w:hint="eastAsia"/>
        </w:rPr>
        <w:t>/</w:t>
      </w:r>
      <w:r>
        <w:t>Windows 7/Windows 8/Windows 8.1</w:t>
      </w:r>
    </w:p>
    <w:p>
      <w:pPr>
        <w:spacing w:line="360" w:lineRule="auto"/>
      </w:pPr>
      <w:r>
        <w:t></w:t>
      </w:r>
      <w:r>
        <w:tab/>
      </w:r>
      <w:r>
        <w:rPr>
          <w:rFonts w:hint="eastAsia"/>
          <w:lang w:val="en-US" w:eastAsia="zh-CN"/>
        </w:rPr>
        <w:t xml:space="preserve">Monitor resolution: </w:t>
      </w:r>
      <w:r>
        <w:rPr>
          <w:rFonts w:hint="eastAsia"/>
        </w:rPr>
        <w:t>≥</w:t>
      </w:r>
      <w:r>
        <w:t>1024*768</w:t>
      </w:r>
    </w:p>
    <w:p>
      <w:pPr>
        <w:widowControl/>
        <w:jc w:val="left"/>
      </w:pPr>
      <w:r>
        <w:br w:type="page"/>
      </w:r>
    </w:p>
    <w:p>
      <w:pPr>
        <w:pStyle w:val="2"/>
        <w:spacing w:before="0" w:after="0"/>
        <w:rPr>
          <w:sz w:val="32"/>
        </w:rPr>
      </w:pPr>
      <w:bookmarkStart w:id="3" w:name="_Toc10537"/>
      <w:r>
        <w:rPr>
          <w:rFonts w:hint="eastAsia"/>
          <w:sz w:val="32"/>
          <w:lang w:val="en-US" w:eastAsia="zh-CN"/>
        </w:rPr>
        <w:t xml:space="preserve">Install </w:t>
      </w:r>
      <w:r>
        <w:rPr>
          <w:sz w:val="32"/>
        </w:rPr>
        <w:t>iSmartViewPro 2.0</w:t>
      </w:r>
      <w:bookmarkEnd w:id="3"/>
    </w:p>
    <w:p>
      <w:r>
        <w:rPr>
          <w:rFonts w:hint="eastAsia"/>
          <w:lang w:val="en-US" w:eastAsia="zh-CN"/>
        </w:rPr>
        <w:t xml:space="preserve">Get installation software of </w:t>
      </w:r>
      <w:r>
        <w:rPr>
          <w:rFonts w:hint="eastAsia"/>
        </w:rPr>
        <w:t>iSmartViewPro</w:t>
      </w:r>
      <w:r>
        <w:t xml:space="preserve"> 2.0</w:t>
      </w:r>
      <w:r>
        <w:rPr>
          <w:rFonts w:hint="eastAsia"/>
          <w:lang w:val="en-US" w:eastAsia="zh-CN"/>
        </w:rPr>
        <w:t xml:space="preserve"> </w:t>
      </w:r>
    </w:p>
    <w:p>
      <w:pPr>
        <w:pStyle w:val="14"/>
        <w:numPr>
          <w:ilvl w:val="0"/>
          <w:numId w:val="6"/>
        </w:numPr>
        <w:ind w:firstLineChars="0"/>
      </w:pPr>
      <w:r>
        <w:rPr>
          <w:rFonts w:hint="eastAsia"/>
          <w:lang w:val="en-US" w:eastAsia="zh-CN"/>
        </w:rPr>
        <w:t>Get it from attached CD</w:t>
      </w:r>
    </w:p>
    <w:p>
      <w:pPr>
        <w:pStyle w:val="14"/>
        <w:numPr>
          <w:ilvl w:val="0"/>
          <w:numId w:val="6"/>
        </w:numPr>
        <w:ind w:firstLineChars="0"/>
      </w:pPr>
      <w:r>
        <w:rPr>
          <w:rFonts w:hint="eastAsia"/>
          <w:lang w:val="en-US" w:eastAsia="zh-CN"/>
        </w:rPr>
        <w:t>Get it from our company website</w:t>
      </w:r>
    </w:p>
    <w:p>
      <w:r>
        <w:rPr>
          <w:rFonts w:hint="eastAsia"/>
          <w:lang w:val="en-US" w:eastAsia="zh-CN"/>
        </w:rPr>
        <w:t xml:space="preserve">Double click iSmartViewPro 2.0.Dmg file to open it, and then slide </w:t>
      </w:r>
      <w:r>
        <w:rPr>
          <w:rFonts w:hint="eastAsia"/>
        </w:rPr>
        <w:t>iSmartViewPro 2.0</w:t>
      </w:r>
      <w:r>
        <w:rPr>
          <w:rFonts w:hint="eastAsia"/>
          <w:lang w:val="en-US" w:eastAsia="zh-CN"/>
        </w:rPr>
        <w:t xml:space="preserve"> to copy to computer by arrow direction.</w:t>
      </w:r>
    </w:p>
    <w:p>
      <w:r>
        <w:rPr>
          <w:rFonts w:ascii="Calibri" w:hAnsi="Calibri" w:eastAsia="宋体" w:cs="黑体"/>
          <w:kern w:val="2"/>
          <w:sz w:val="21"/>
          <w:szCs w:val="22"/>
          <w:lang w:val="en-US" w:eastAsia="zh-CN" w:bidi="ar-SA"/>
        </w:rPr>
        <w:pict>
          <v:shape id="Picture 2" o:spid="_x0000_s1033" type="#_x0000_t75" style="height:326.55pt;width:415.3pt;rotation:0f;" o:ole="f" fillcolor="#FFFFFF" filled="f" o:preferrelative="t" stroked="f" coordorigin="0,0" coordsize="21600,21600">
            <v:fill on="f" color2="#FFFFFF" focus="0%"/>
            <v:imagedata gain="65536f" blacklevel="0f" gamma="0" o:title="" r:id="rId8"/>
            <o:lock v:ext="edit" position="f" selection="f" grouping="f" rotation="f" cropping="f" text="f" aspectratio="t"/>
            <w10:wrap type="none"/>
            <w10:anchorlock/>
          </v:shape>
        </w:pict>
      </w:r>
    </w:p>
    <w:p/>
    <w:p/>
    <w:p/>
    <w:p>
      <w:pPr>
        <w:pStyle w:val="2"/>
        <w:spacing w:before="0" w:after="0"/>
        <w:rPr>
          <w:sz w:val="32"/>
        </w:rPr>
      </w:pPr>
      <w:bookmarkStart w:id="4" w:name="_Toc30201"/>
      <w:r>
        <w:rPr>
          <w:rFonts w:hint="eastAsia"/>
          <w:sz w:val="32"/>
        </w:rPr>
        <w:t>iSmartViewPro</w:t>
      </w:r>
      <w:r>
        <w:rPr>
          <w:sz w:val="32"/>
        </w:rPr>
        <w:t xml:space="preserve"> 2.0</w:t>
      </w:r>
      <w:r>
        <w:rPr>
          <w:rFonts w:hint="eastAsia"/>
          <w:sz w:val="32"/>
          <w:lang w:val="en-US" w:eastAsia="zh-CN"/>
        </w:rPr>
        <w:t xml:space="preserve"> Application Introduce</w:t>
      </w:r>
      <w:bookmarkEnd w:id="4"/>
    </w:p>
    <w:p>
      <w:pPr>
        <w:ind w:firstLine="420"/>
      </w:pPr>
      <w:r>
        <w:rPr>
          <w:rFonts w:hint="eastAsia"/>
          <w:lang w:val="en-US" w:eastAsia="zh-CN"/>
        </w:rPr>
        <w:t>Double click shortcut icon for i</w:t>
      </w:r>
      <w:r>
        <w:rPr>
          <w:rFonts w:hint="eastAsia"/>
        </w:rPr>
        <w:t>SmartViewPro</w:t>
      </w:r>
      <w:r>
        <w:rPr>
          <w:rFonts w:hint="eastAsia"/>
          <w:lang w:val="en-US" w:eastAsia="zh-CN"/>
        </w:rPr>
        <w:t xml:space="preserve"> to run the </w:t>
      </w:r>
      <w:r>
        <w:rPr>
          <w:rFonts w:hint="eastAsia"/>
        </w:rPr>
        <w:t>iSmartViewPro</w:t>
      </w:r>
      <w:r>
        <w:rPr>
          <w:rFonts w:hint="eastAsia"/>
          <w:lang w:val="en-US" w:eastAsia="zh-CN"/>
        </w:rPr>
        <w:t xml:space="preserve"> software as f</w:t>
      </w:r>
      <w:r>
        <w:rPr>
          <w:rFonts w:hint="eastAsia"/>
          <w:lang w:eastAsia="zh-CN"/>
        </w:rPr>
        <w:t xml:space="preserve">igure </w:t>
      </w:r>
      <w:r>
        <w:rPr>
          <w:rFonts w:hint="eastAsia"/>
        </w:rPr>
        <w:t>1</w:t>
      </w:r>
      <w:r>
        <w:rPr>
          <w:rFonts w:hint="eastAsia"/>
          <w:lang w:val="en-US" w:eastAsia="zh-CN"/>
        </w:rPr>
        <w:t>.</w:t>
      </w:r>
    </w:p>
    <w:p>
      <w:pPr>
        <w:jc w:val="center"/>
      </w:pPr>
      <w:r>
        <w:rPr>
          <w:rFonts w:ascii="Calibri" w:hAnsi="Calibri" w:eastAsia="宋体" w:cs="黑体"/>
          <w:kern w:val="2"/>
          <w:sz w:val="21"/>
          <w:szCs w:val="22"/>
          <w:lang w:val="en-US" w:eastAsia="zh-CN" w:bidi="ar-SA"/>
        </w:rPr>
        <w:pict>
          <v:rect id="文本框 16" o:spid="_x0000_s1034" style="position:absolute;left:0;margin-left:162.75pt;margin-top:99.95pt;height:139.55pt;width:27.65pt;rotation:0f;z-index:251666432;" o:ole="f" fillcolor="#FFFFFF" filled="f" o:preferrelative="t" stroked="f" coordsize="21600,21600">
            <v:fill on="f" color2="#FFFFFF" focus="0%"/>
            <v:imagedata gain="65536f" blacklevel="0f" gamma="0"/>
            <o:lock v:ext="edit" position="f" selection="f" grouping="f" rotation="f" cropping="f" text="f" aspectratio="f"/>
            <v:textbox style="mso-fit-shape-to-text:t;">
              <w:txbxContent>
                <w:p>
                  <w:pPr>
                    <w:rPr>
                      <w:color w:val="FF0000"/>
                      <w:sz w:val="40"/>
                    </w:rPr>
                  </w:pPr>
                  <w:r>
                    <w:rPr>
                      <w:color w:val="FF0000"/>
                      <w:sz w:val="40"/>
                    </w:rPr>
                    <w:t>B</w:t>
                  </w:r>
                </w:p>
              </w:txbxContent>
            </v:textbox>
          </v:rect>
        </w:pict>
      </w:r>
      <w:r>
        <w:rPr>
          <w:rFonts w:ascii="Calibri" w:hAnsi="Calibri" w:eastAsia="宋体" w:cs="黑体"/>
          <w:kern w:val="2"/>
          <w:sz w:val="21"/>
          <w:szCs w:val="22"/>
          <w:lang w:val="en-US" w:eastAsia="zh-CN" w:bidi="ar-SA"/>
        </w:rPr>
        <w:pict>
          <v:rect id="文本框 15" o:spid="_x0000_s1035" style="position:absolute;left:0;margin-left:45.3pt;margin-top:9.55pt;height:139.55pt;width:27.65pt;rotation:0f;z-index:251665408;" o:ole="f" fillcolor="#FFFFFF" filled="f" o:preferrelative="t" stroked="f" coordsize="21600,21600">
            <v:fill on="f" color2="#FFFFFF" focus="0%"/>
            <v:imagedata gain="65536f" blacklevel="0f" gamma="0"/>
            <o:lock v:ext="edit" position="f" selection="f" grouping="f" rotation="f" cropping="f" text="f" aspectratio="f"/>
            <v:textbox style="mso-fit-shape-to-text:t;">
              <w:txbxContent>
                <w:p>
                  <w:pPr>
                    <w:rPr>
                      <w:color w:val="FF0000"/>
                      <w:sz w:val="40"/>
                    </w:rPr>
                  </w:pPr>
                  <w:r>
                    <w:rPr>
                      <w:color w:val="FF0000"/>
                      <w:sz w:val="40"/>
                    </w:rPr>
                    <w:t>A</w:t>
                  </w:r>
                </w:p>
              </w:txbxContent>
            </v:textbox>
          </v:rect>
        </w:pict>
      </w:r>
      <w:r>
        <w:rPr>
          <w:rFonts w:ascii="Calibri" w:hAnsi="Calibri" w:eastAsia="宋体" w:cs="黑体"/>
          <w:kern w:val="2"/>
          <w:sz w:val="21"/>
          <w:szCs w:val="22"/>
          <w:lang w:val="en-US" w:eastAsia="zh-CN" w:bidi="ar-SA"/>
        </w:rPr>
        <w:pict>
          <v:rect id="矩形 14" o:spid="_x0000_s1036" style="position:absolute;left:0;margin-left:77.05pt;margin-top:40.1pt;height:167.6pt;width:260.95pt;mso-position-horizontal-relative:margin;rotation:0f;z-index:251664384;" o:ole="f" fillcolor="#FFFFFF" filled="f" o:preferrelative="t" stroked="t" coordsize="21600,21600">
            <v:fill on="f" color2="#FFFFFF" focus="0%"/>
            <v:stroke weight="1pt" color="#FF0000" color2="#FFFFFF" miterlimit="2"/>
            <v:imagedata gain="65536f" blacklevel="0f" gamma="0"/>
            <o:lock v:ext="edit" position="f" selection="f" grouping="f" rotation="f" cropping="f" text="f" aspectratio="f"/>
          </v:rect>
        </w:pict>
      </w:r>
      <w:r>
        <w:rPr>
          <w:rFonts w:ascii="Calibri" w:hAnsi="Calibri" w:eastAsia="宋体" w:cs="黑体"/>
          <w:kern w:val="2"/>
          <w:sz w:val="21"/>
          <w:szCs w:val="22"/>
          <w:lang w:val="en-US" w:eastAsia="zh-CN" w:bidi="ar-SA"/>
        </w:rPr>
        <w:pict>
          <v:rect id="矩形 13" o:spid="_x0000_s1037" style="position:absolute;left:0;margin-left:3.3pt;margin-top:22.25pt;height:16.15pt;width:407.8pt;rotation:0f;z-index:251663360;" o:ole="f" fillcolor="#FFFFFF" filled="f" o:preferrelative="t" stroked="t" coordsize="21600,21600">
            <v:fill on="f" color2="#FFFFFF" focus="0%"/>
            <v:stroke weight="1pt" color="#FF0000" color2="#FFFFFF" miterlimit="2"/>
            <v:imagedata gain="65536f" blacklevel="0f" gamma="0"/>
            <o:lock v:ext="edit" position="f" selection="f" grouping="f" rotation="f" cropping="f" text="f" aspectratio="f"/>
          </v:rect>
        </w:pict>
      </w:r>
      <w:r>
        <w:rPr>
          <w:rFonts w:ascii="Calibri" w:hAnsi="Calibri" w:eastAsia="宋体" w:cs="黑体"/>
          <w:kern w:val="2"/>
          <w:sz w:val="21"/>
          <w:szCs w:val="22"/>
          <w:lang w:val="en-US" w:eastAsia="zh-CN" w:bidi="ar-SA"/>
        </w:rPr>
        <w:pict>
          <v:shape id="图片 8" o:spid="_x0000_s1038" type="#_x0000_t75" style="height:288.65pt;width:415.3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w:t>
      </w:r>
    </w:p>
    <w:p>
      <w:r>
        <w:rPr>
          <w:rFonts w:hint="eastAsia"/>
        </w:rPr>
        <w:t>A</w:t>
      </w:r>
      <w:r>
        <w:rPr>
          <w:rFonts w:hint="eastAsia"/>
          <w:lang w:val="en-US" w:eastAsia="zh-CN"/>
        </w:rPr>
        <w:t>: Status bar</w:t>
      </w:r>
    </w:p>
    <w:p>
      <w:r>
        <w:rPr>
          <w:rFonts w:hint="eastAsia"/>
        </w:rPr>
        <w:t>B</w:t>
      </w:r>
      <w:r>
        <w:rPr>
          <w:rFonts w:hint="eastAsia"/>
          <w:lang w:val="en-US" w:eastAsia="zh-CN"/>
        </w:rPr>
        <w:t>: Menu area</w:t>
      </w:r>
    </w:p>
    <w:p>
      <w:pPr>
        <w:widowControl/>
        <w:jc w:val="left"/>
      </w:pPr>
      <w:r>
        <w:br w:type="page"/>
      </w:r>
    </w:p>
    <w:p>
      <w:pPr>
        <w:pStyle w:val="2"/>
        <w:spacing w:before="0" w:after="0"/>
        <w:rPr>
          <w:sz w:val="32"/>
        </w:rPr>
      </w:pPr>
      <w:bookmarkStart w:id="5" w:name="_Toc18420"/>
      <w:r>
        <w:rPr>
          <w:rFonts w:hint="eastAsia"/>
          <w:sz w:val="32"/>
        </w:rPr>
        <w:t>iSmartViewPro</w:t>
      </w:r>
      <w:r>
        <w:rPr>
          <w:sz w:val="32"/>
        </w:rPr>
        <w:t xml:space="preserve"> 2.0</w:t>
      </w:r>
      <w:r>
        <w:rPr>
          <w:rFonts w:hint="eastAsia"/>
          <w:sz w:val="32"/>
          <w:lang w:val="en-US" w:eastAsia="zh-CN"/>
        </w:rPr>
        <w:t xml:space="preserve"> Operation</w:t>
      </w:r>
      <w:bookmarkEnd w:id="5"/>
    </w:p>
    <w:p>
      <w:pPr>
        <w:pStyle w:val="3"/>
        <w:spacing w:before="0" w:after="0"/>
        <w:rPr>
          <w:rFonts w:hint="eastAsia" w:eastAsia="宋体"/>
          <w:sz w:val="28"/>
          <w:lang w:val="en-US" w:eastAsia="zh-CN"/>
        </w:rPr>
      </w:pPr>
      <w:bookmarkStart w:id="6" w:name="_Toc22062"/>
      <w:r>
        <w:rPr>
          <w:rFonts w:hint="eastAsia"/>
          <w:sz w:val="28"/>
          <w:lang w:val="en-US" w:eastAsia="zh-CN"/>
        </w:rPr>
        <w:t>Status bar</w:t>
      </w:r>
      <w:bookmarkEnd w:id="6"/>
    </w:p>
    <w:p>
      <w:pPr>
        <w:ind w:firstLine="420"/>
        <w:rPr>
          <w:rFonts w:hint="default" w:ascii="Calibri" w:hAnsi="Calibri" w:cs="Calibri"/>
        </w:rPr>
      </w:pPr>
      <w:r>
        <w:rPr>
          <w:rFonts w:hint="default" w:ascii="Calibri" w:hAnsi="Calibri" w:cs="Calibri"/>
          <w:lang w:val="en-US" w:eastAsia="zh-CN"/>
        </w:rPr>
        <w:t>It will display</w:t>
      </w:r>
      <w:r>
        <w:rPr>
          <w:rFonts w:hint="default" w:ascii="Calibri" w:hAnsi="Calibri" w:eastAsia="宋体" w:cs="Calibri"/>
          <w:b w:val="0"/>
          <w:i w:val="0"/>
          <w:caps w:val="0"/>
          <w:color w:val="2B2B2B"/>
          <w:spacing w:val="0"/>
          <w:sz w:val="21"/>
          <w:szCs w:val="21"/>
          <w:shd w:val="clear" w:color="auto" w:fill="FAFAFA"/>
        </w:rPr>
        <w:t> in the status bar</w:t>
      </w:r>
      <w:r>
        <w:rPr>
          <w:rFonts w:hint="default" w:ascii="Calibri" w:hAnsi="Calibri" w:cs="Calibri"/>
          <w:b w:val="0"/>
          <w:i w:val="0"/>
          <w:caps w:val="0"/>
          <w:color w:val="2B2B2B"/>
          <w:spacing w:val="0"/>
          <w:sz w:val="21"/>
          <w:szCs w:val="21"/>
          <w:shd w:val="clear" w:color="auto" w:fill="FAFAFA"/>
          <w:lang w:val="en-US" w:eastAsia="zh-CN"/>
        </w:rPr>
        <w:t xml:space="preserve"> when you access to a function module in function menu as </w:t>
      </w:r>
      <w:r>
        <w:rPr>
          <w:rFonts w:hint="default" w:ascii="Calibri" w:hAnsi="Calibri" w:cs="Calibri"/>
          <w:lang w:eastAsia="zh-CN"/>
        </w:rPr>
        <w:t xml:space="preserve">Figure </w:t>
      </w:r>
      <w:r>
        <w:rPr>
          <w:rFonts w:hint="default" w:ascii="Calibri" w:hAnsi="Calibri" w:cs="Calibri"/>
        </w:rPr>
        <w:t>2</w:t>
      </w:r>
      <w:r>
        <w:rPr>
          <w:rFonts w:hint="default" w:ascii="Calibri" w:hAnsi="Calibri" w:cs="Calibri"/>
          <w:lang w:val="en-US" w:eastAsia="zh-CN"/>
        </w:rPr>
        <w:t>.</w:t>
      </w:r>
    </w:p>
    <w:p>
      <w:r>
        <w:rPr>
          <w:rFonts w:ascii="Calibri" w:hAnsi="Calibri" w:eastAsia="宋体" w:cs="黑体"/>
          <w:kern w:val="2"/>
          <w:sz w:val="21"/>
          <w:szCs w:val="22"/>
          <w:lang w:val="en-US" w:eastAsia="zh-CN" w:bidi="ar-SA"/>
        </w:rPr>
        <w:pict>
          <v:shape id="图片 9" o:spid="_x0000_s1039" type="#_x0000_t75" style="height:19.25pt;width:415.3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2</w:t>
      </w:r>
    </w:p>
    <w:p/>
    <w:p>
      <w:pPr>
        <w:pStyle w:val="3"/>
        <w:spacing w:before="0" w:after="0"/>
        <w:rPr>
          <w:sz w:val="28"/>
        </w:rPr>
      </w:pPr>
      <w:bookmarkStart w:id="7" w:name="_Toc22194"/>
      <w:r>
        <w:rPr>
          <w:rFonts w:hint="eastAsia"/>
          <w:sz w:val="28"/>
          <w:lang w:val="en-US" w:eastAsia="zh-CN"/>
        </w:rPr>
        <w:t>Function Menu Area</w:t>
      </w:r>
      <w:bookmarkEnd w:id="7"/>
    </w:p>
    <w:p>
      <w:pPr>
        <w:pStyle w:val="3"/>
        <w:spacing w:before="0" w:after="0"/>
        <w:rPr>
          <w:sz w:val="28"/>
        </w:rPr>
      </w:pPr>
      <w:bookmarkStart w:id="8" w:name="_Toc27777"/>
      <w:r>
        <w:rPr>
          <w:rFonts w:hint="eastAsia"/>
          <w:sz w:val="28"/>
          <w:lang w:val="en-US" w:eastAsia="zh-CN"/>
        </w:rPr>
        <w:t>Device Library(Device Management)</w:t>
      </w:r>
      <w:bookmarkEnd w:id="8"/>
    </w:p>
    <w:p>
      <w:r>
        <w:tab/>
      </w:r>
      <w:r>
        <w:rPr>
          <w:rFonts w:hint="eastAsia"/>
          <w:lang w:val="en-US" w:eastAsia="zh-CN"/>
        </w:rPr>
        <w:t xml:space="preserve">You can add, delete or modify the camera and set up advance function of the camera as </w:t>
      </w:r>
      <w:r>
        <w:rPr>
          <w:rFonts w:hint="eastAsia"/>
          <w:lang w:eastAsia="zh-CN"/>
        </w:rPr>
        <w:t xml:space="preserve">Figure </w:t>
      </w:r>
      <w:r>
        <w:rPr>
          <w:rFonts w:hint="eastAsia"/>
        </w:rPr>
        <w:t>3</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11" o:spid="_x0000_s1040" type="#_x0000_t75" style="height:288.65pt;width:415.3pt;rotation:0f;" o:ole="f"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3</w:t>
      </w:r>
    </w:p>
    <w:p>
      <w:r>
        <w:rPr>
          <w:rFonts w:hint="eastAsia"/>
          <w:lang w:val="en-US" w:eastAsia="zh-CN"/>
        </w:rPr>
        <w:t xml:space="preserve">Add: click </w:t>
      </w:r>
      <w:r>
        <w:rPr>
          <w:rFonts w:ascii="Calibri" w:hAnsi="Calibri" w:eastAsia="宋体" w:cs="黑体"/>
          <w:kern w:val="2"/>
          <w:sz w:val="21"/>
          <w:szCs w:val="22"/>
          <w:lang w:val="en-US" w:eastAsia="zh-CN" w:bidi="ar-SA"/>
        </w:rPr>
        <w:pict>
          <v:shape id="图片 58" o:spid="_x0000_s1041" type="#_x0000_t75" style="height:13.1pt;width:14.35pt;rotation:0f;" o:ole="f" fillcolor="#FFFFFF" filled="f" o:preferrelative="t" stroked="f" coordorigin="0,0" coordsize="21600,21600">
            <v:fill on="f" color2="#FFFFFF" focus="0%"/>
            <v:imagedata gain="65536f" blacklevel="0f" gamma="0" o:title="" r:id="rId12"/>
            <o:lock v:ext="edit" position="f" selection="f" grouping="f" rotation="f" cropping="f" text="f" aspectratio="t"/>
            <w10:wrap type="none"/>
            <w10:anchorlock/>
          </v:shape>
        </w:pict>
      </w:r>
      <w:r>
        <w:rPr>
          <w:rFonts w:hint="eastAsia"/>
          <w:lang w:val="en-US" w:eastAsia="zh-CN"/>
        </w:rPr>
        <w:t xml:space="preserve"> to add camera, you can choice add manually or search to add in LAN;</w:t>
      </w:r>
    </w:p>
    <w:p>
      <w:r>
        <w:rPr>
          <w:rFonts w:hint="eastAsia"/>
          <w:lang w:val="en-US" w:eastAsia="zh-CN"/>
        </w:rPr>
        <w:t xml:space="preserve">Set: choice a camera and click </w:t>
      </w:r>
      <w:r>
        <w:rPr>
          <w:rFonts w:ascii="Calibri" w:hAnsi="Calibri" w:eastAsia="宋体" w:cs="黑体"/>
          <w:kern w:val="2"/>
          <w:sz w:val="21"/>
          <w:szCs w:val="22"/>
          <w:lang w:val="en-US" w:eastAsia="zh-CN" w:bidi="ar-SA"/>
        </w:rPr>
        <w:pict>
          <v:shape id="图片 57" o:spid="_x0000_s1042" type="#_x0000_t75" style="height:16.05pt;width:14.25pt;rotation:0f;" o:ole="f"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w:pict>
      </w:r>
      <w:r>
        <w:rPr>
          <w:rFonts w:hint="eastAsia"/>
          <w:lang w:val="en-US" w:eastAsia="zh-CN"/>
        </w:rPr>
        <w:t xml:space="preserve"> to access advance setting of it;</w:t>
      </w:r>
    </w:p>
    <w:p>
      <w:r>
        <w:rPr>
          <w:rFonts w:hint="eastAsia"/>
          <w:lang w:val="en-US" w:eastAsia="zh-CN"/>
        </w:rPr>
        <w:t xml:space="preserve">Delete: choice a camera and click </w:t>
      </w:r>
      <w:r>
        <w:rPr>
          <w:rFonts w:ascii="Calibri" w:hAnsi="Calibri" w:eastAsia="宋体" w:cs="黑体"/>
          <w:kern w:val="2"/>
          <w:sz w:val="21"/>
          <w:szCs w:val="22"/>
          <w:lang w:val="en-US" w:eastAsia="zh-CN" w:bidi="ar-SA"/>
        </w:rPr>
        <w:pict>
          <v:shape id="图片 56" o:spid="_x0000_s1043" type="#_x0000_t75" style="height:15.1pt;width:14.8pt;rotation:0f;" o:ole="f" fillcolor="#FFFFFF" filled="f" o:preferrelative="t" stroked="f" coordorigin="0,0" coordsize="21600,21600">
            <v:fill on="f" color2="#FFFFFF" focus="0%"/>
            <v:imagedata gain="65536f" blacklevel="0f" gamma="0" o:title="" r:id="rId14"/>
            <o:lock v:ext="edit" position="f" selection="f" grouping="f" rotation="f" cropping="f" text="f" aspectratio="t"/>
            <w10:wrap type="none"/>
            <w10:anchorlock/>
          </v:shape>
        </w:pict>
      </w:r>
      <w:r>
        <w:rPr>
          <w:rFonts w:hint="eastAsia"/>
          <w:lang w:val="en-US" w:eastAsia="zh-CN"/>
        </w:rPr>
        <w:t xml:space="preserve"> to delete it;</w:t>
      </w:r>
    </w:p>
    <w:p>
      <w:r>
        <w:rPr>
          <w:rFonts w:hint="eastAsia"/>
          <w:lang w:val="en-US" w:eastAsia="zh-CN"/>
        </w:rPr>
        <w:t>Device list:</w:t>
      </w:r>
    </w:p>
    <w:p>
      <w:pPr>
        <w:ind w:firstLine="420"/>
      </w:pPr>
      <w:r>
        <w:rPr>
          <w:rFonts w:hint="eastAsia"/>
          <w:lang w:val="en-US" w:eastAsia="zh-CN"/>
        </w:rPr>
        <w:t>Icon mode: show cameras as icon;</w:t>
      </w:r>
    </w:p>
    <w:p>
      <w:pPr>
        <w:ind w:firstLine="420"/>
      </w:pPr>
      <w:r>
        <w:rPr>
          <w:rFonts w:hint="eastAsia"/>
          <w:lang w:val="en-US" w:eastAsia="zh-CN"/>
        </w:rPr>
        <w:t>List mode: show cameras as list, can check numbers of local recording file and snapshot.</w:t>
      </w:r>
    </w:p>
    <w:p>
      <w:pPr>
        <w:pStyle w:val="4"/>
        <w:spacing w:before="0" w:after="0"/>
        <w:rPr>
          <w:sz w:val="24"/>
        </w:rPr>
      </w:pPr>
      <w:bookmarkStart w:id="9" w:name="_Toc23089"/>
      <w:r>
        <w:rPr>
          <w:rFonts w:hint="eastAsia"/>
          <w:sz w:val="24"/>
          <w:lang w:val="en-US" w:eastAsia="zh-CN"/>
        </w:rPr>
        <w:t>Add Camera</w:t>
      </w:r>
      <w:bookmarkEnd w:id="9"/>
    </w:p>
    <w:p>
      <w:r>
        <w:tab/>
      </w:r>
      <w:r>
        <w:rPr>
          <w:rFonts w:hint="eastAsia"/>
          <w:lang w:val="en-US" w:eastAsia="zh-CN"/>
        </w:rPr>
        <w:t xml:space="preserve">Click </w:t>
      </w:r>
      <w:r>
        <w:rPr>
          <w:rFonts w:ascii="Calibri" w:hAnsi="Calibri" w:eastAsia="宋体" w:cs="黑体"/>
          <w:kern w:val="2"/>
          <w:sz w:val="21"/>
          <w:szCs w:val="22"/>
          <w:lang w:val="en-US" w:eastAsia="zh-CN" w:bidi="ar-SA"/>
        </w:rPr>
        <w:pict>
          <v:shape id="图片 21" o:spid="_x0000_s1044" type="#_x0000_t75" style="height:14.4pt;width:14.4pt;rotation:0f;" o:ole="f"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w:pict>
      </w:r>
      <w:r>
        <w:rPr>
          <w:rFonts w:hint="eastAsia" w:cs="黑体"/>
          <w:kern w:val="2"/>
          <w:sz w:val="21"/>
          <w:szCs w:val="22"/>
          <w:lang w:val="en-US" w:eastAsia="zh-CN" w:bidi="ar-SA"/>
        </w:rPr>
        <w:t xml:space="preserve"> to go to add camera interface, you can add camera by manually or LAN search </w:t>
      </w:r>
      <w:r>
        <w:rPr>
          <w:rFonts w:hint="eastAsia"/>
          <w:lang w:val="en-US" w:eastAsia="zh-CN"/>
        </w:rPr>
        <w:t xml:space="preserve">as </w:t>
      </w:r>
      <w:r>
        <w:rPr>
          <w:rFonts w:hint="eastAsia"/>
          <w:lang w:eastAsia="zh-CN"/>
        </w:rPr>
        <w:t xml:space="preserve">Figure </w:t>
      </w:r>
      <w:r>
        <w:rPr>
          <w:rFonts w:hint="eastAsia"/>
        </w:rPr>
        <w:t>4</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37" o:spid="_x0000_s1045" type="#_x0000_t75" style="height:222.9pt;width:415.3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4</w:t>
      </w:r>
    </w:p>
    <w:p/>
    <w:p>
      <w:pPr>
        <w:pStyle w:val="4"/>
        <w:spacing w:before="0" w:after="0"/>
        <w:rPr>
          <w:sz w:val="24"/>
        </w:rPr>
      </w:pPr>
      <w:bookmarkStart w:id="10" w:name="_Toc25656"/>
      <w:r>
        <w:rPr>
          <w:rFonts w:hint="eastAsia"/>
          <w:sz w:val="24"/>
          <w:lang w:val="en-US" w:eastAsia="zh-CN"/>
        </w:rPr>
        <w:t>Set up camera</w:t>
      </w:r>
      <w:bookmarkEnd w:id="10"/>
    </w:p>
    <w:p>
      <w:pPr>
        <w:pStyle w:val="5"/>
        <w:spacing w:before="0" w:after="0"/>
        <w:rPr>
          <w:rFonts w:hint="eastAsia" w:eastAsia="宋体"/>
          <w:sz w:val="24"/>
          <w:lang w:val="en-US" w:eastAsia="zh-CN"/>
        </w:rPr>
      </w:pPr>
      <w:r>
        <w:rPr>
          <w:rFonts w:hint="eastAsia"/>
          <w:sz w:val="24"/>
          <w:lang w:val="en-US" w:eastAsia="zh-CN"/>
        </w:rPr>
        <w:t>Edit camera</w:t>
      </w:r>
    </w:p>
    <w:p>
      <w:r>
        <w:tab/>
      </w:r>
      <w:r>
        <w:rPr>
          <w:rFonts w:hint="eastAsia"/>
          <w:lang w:val="en-US" w:eastAsia="zh-CN"/>
        </w:rPr>
        <w:t xml:space="preserve">You can modify the camera name, user name and password here as </w:t>
      </w:r>
      <w:r>
        <w:rPr>
          <w:rFonts w:hint="eastAsia"/>
          <w:lang w:eastAsia="zh-CN"/>
        </w:rPr>
        <w:t xml:space="preserve">Figure </w:t>
      </w:r>
      <w:r>
        <w:rPr>
          <w:rFonts w:hint="eastAsia"/>
        </w:rPr>
        <w:t>5</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38" o:spid="_x0000_s1046" type="#_x0000_t75" style="height:165.75pt;width:378.75pt;rotation:0f;" o:ole="f" fillcolor="#FFFFFF" filled="f" o:preferrelative="t" stroked="f" coordorigin="0,0" coordsize="21600,21600">
            <v:fill on="f" color2="#FFFFFF" focus="0%"/>
            <v:imagedata gain="65536f" blacklevel="0f" gamma="0" o:title="" r:id="rId17"/>
            <o:lock v:ext="edit" position="f" selection="f" grouping="f" rotation="f" cropping="f" text="f" aspectratio="t"/>
            <v:shadow on="t" type="perspective" color="#000000" opacity="27%" offset="-1.92755905511811pt,2.29755905511811pt" origin="-32768f,-32768f" matrix="65536f,0f,0,65536f,0,0"/>
            <w10:wrap type="none"/>
            <w10:anchorlock/>
          </v:shape>
        </w:pict>
      </w:r>
    </w:p>
    <w:p>
      <w:pPr>
        <w:jc w:val="center"/>
      </w:pPr>
      <w:r>
        <w:rPr>
          <w:rFonts w:hint="eastAsia"/>
          <w:lang w:eastAsia="zh-CN"/>
        </w:rPr>
        <w:t xml:space="preserve">Figure </w:t>
      </w:r>
      <w:r>
        <w:rPr>
          <w:rFonts w:hint="eastAsia"/>
        </w:rPr>
        <w:t>5</w:t>
      </w:r>
    </w:p>
    <w:p>
      <w:pPr>
        <w:widowControl/>
        <w:jc w:val="left"/>
      </w:pPr>
      <w:r>
        <w:br w:type="page"/>
      </w:r>
    </w:p>
    <w:p>
      <w:pPr>
        <w:pStyle w:val="5"/>
        <w:spacing w:before="0" w:after="0"/>
        <w:rPr>
          <w:rFonts w:hint="eastAsia" w:eastAsia="宋体"/>
          <w:sz w:val="24"/>
          <w:lang w:val="en-US" w:eastAsia="zh-CN"/>
        </w:rPr>
      </w:pPr>
      <w:r>
        <w:rPr>
          <w:rFonts w:hint="eastAsia"/>
          <w:sz w:val="24"/>
          <w:lang w:val="en-US" w:eastAsia="zh-CN"/>
        </w:rPr>
        <w:t>Device Information</w:t>
      </w:r>
    </w:p>
    <w:p>
      <w:r>
        <w:tab/>
      </w:r>
      <w:r>
        <w:rPr>
          <w:rFonts w:hint="eastAsia"/>
          <w:lang w:val="en-US" w:eastAsia="zh-CN"/>
        </w:rPr>
        <w:t xml:space="preserve">You can get the information of product type, manufacturer, SD card status, firmware version and </w:t>
      </w:r>
      <w:r>
        <w:rPr>
          <w:rFonts w:hint="eastAsia"/>
        </w:rPr>
        <w:t>S</w:t>
      </w:r>
      <w:r>
        <w:t>martP2P</w:t>
      </w:r>
      <w:r>
        <w:rPr>
          <w:rFonts w:hint="eastAsia"/>
          <w:lang w:val="en-US" w:eastAsia="zh-CN"/>
        </w:rPr>
        <w:t xml:space="preserve"> cloud platform information as </w:t>
      </w:r>
      <w:r>
        <w:rPr>
          <w:rFonts w:hint="eastAsia"/>
          <w:lang w:eastAsia="zh-CN"/>
        </w:rPr>
        <w:t xml:space="preserve">Figure </w:t>
      </w:r>
      <w:r>
        <w:rPr>
          <w:rFonts w:hint="eastAsia"/>
        </w:rPr>
        <w:t>6</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39" o:spid="_x0000_s1047" type="#_x0000_t75" style="height:201pt;width:415.25pt;rotation:0f;" o:ole="f" fillcolor="#FFFFFF" filled="f" o:preferrelative="t" stroked="f" coordorigin="0,0" coordsize="21600,21600">
            <v:fill on="f" color2="#FFFFFF" focus="0%"/>
            <v:imagedata gain="65536f" blacklevel="0f" gamma="0" o:title="" r:id="rId18"/>
            <o:lock v:ext="edit" position="f" selection="f" grouping="f" rotation="f" cropping="f" text="f" aspectratio="t"/>
            <v:shadow on="t" type="perspective" color="#000000" opacity="27%" offset="-1.92755905511811pt,2.29755905511811pt" origin="-32768f,-32768f" matrix="65536f,0f,0,65536f,0,0"/>
            <w10:wrap type="none"/>
            <w10:anchorlock/>
          </v:shape>
        </w:pict>
      </w:r>
    </w:p>
    <w:p>
      <w:pPr>
        <w:jc w:val="center"/>
      </w:pPr>
      <w:r>
        <w:rPr>
          <w:rFonts w:hint="eastAsia"/>
          <w:lang w:eastAsia="zh-CN"/>
        </w:rPr>
        <w:t xml:space="preserve">Figure </w:t>
      </w:r>
      <w:r>
        <w:rPr>
          <w:rFonts w:hint="eastAsia"/>
        </w:rPr>
        <w:t>6</w:t>
      </w:r>
    </w:p>
    <w:p>
      <w:pPr>
        <w:pStyle w:val="5"/>
        <w:spacing w:before="0" w:after="0"/>
        <w:rPr>
          <w:sz w:val="24"/>
        </w:rPr>
      </w:pPr>
      <w:r>
        <w:rPr>
          <w:rFonts w:hint="eastAsia"/>
          <w:sz w:val="24"/>
          <w:lang w:val="en-US" w:eastAsia="zh-CN"/>
        </w:rPr>
        <w:t>User Setting</w:t>
      </w:r>
    </w:p>
    <w:p>
      <w:r>
        <w:tab/>
      </w:r>
      <w:r>
        <w:rPr>
          <w:rFonts w:hint="eastAsia"/>
          <w:lang w:val="en-US" w:eastAsia="zh-CN"/>
        </w:rPr>
        <w:t xml:space="preserve">You can change user </w:t>
      </w:r>
      <w:bookmarkStart w:id="19" w:name="_GoBack"/>
      <w:bookmarkEnd w:id="19"/>
      <w:r>
        <w:rPr>
          <w:rFonts w:hint="eastAsia"/>
          <w:lang w:val="en-US" w:eastAsia="zh-CN"/>
        </w:rPr>
        <w:t xml:space="preserve">name and password of the camera at here as </w:t>
      </w:r>
      <w:r>
        <w:rPr>
          <w:rFonts w:hint="eastAsia"/>
          <w:lang w:eastAsia="zh-CN"/>
        </w:rPr>
        <w:t xml:space="preserve">Figure </w:t>
      </w:r>
      <w:r>
        <w:rPr>
          <w:rFonts w:hint="eastAsia"/>
        </w:rPr>
        <w:t>7</w:t>
      </w:r>
      <w:r>
        <w:rPr>
          <w:rFonts w:hint="eastAsia"/>
          <w:lang w:val="en-US" w:eastAsia="zh-CN"/>
        </w:rPr>
        <w:t>.</w:t>
      </w:r>
    </w:p>
    <w:p>
      <w:r>
        <w:tab/>
      </w:r>
      <w:r>
        <w:rPr>
          <w:rFonts w:hint="eastAsia"/>
          <w:lang w:val="en-US" w:eastAsia="zh-CN"/>
        </w:rPr>
        <w:t>Tips: the user authorization may be different for different series device, example for admin and visitor.</w:t>
      </w:r>
    </w:p>
    <w:p>
      <w:pPr>
        <w:jc w:val="center"/>
      </w:pPr>
      <w:r>
        <w:rPr>
          <w:rFonts w:ascii="Calibri" w:hAnsi="Calibri" w:eastAsia="宋体" w:cs="黑体"/>
          <w:kern w:val="2"/>
          <w:sz w:val="21"/>
          <w:szCs w:val="22"/>
          <w:lang w:val="en-US" w:eastAsia="zh-CN" w:bidi="ar-SA"/>
        </w:rPr>
        <w:pict>
          <v:shape id="图片 40" o:spid="_x0000_s1048" type="#_x0000_t75" style="height:130.7pt;width:415.3pt;rotation:0f;" o:ole="f" fillcolor="#FFFFFF" filled="f" o:preferrelative="t" stroked="f" coordorigin="0,0" coordsize="21600,21600">
            <v:fill on="f" color2="#FFFFFF" focus="0%"/>
            <v:imagedata gain="65536f" blacklevel="0f" gamma="0" o:title="" r:id="rId19"/>
            <o:lock v:ext="edit" position="f" selection="f" grouping="f" rotation="f" cropping="f" text="f" aspectratio="t"/>
            <v:shadow on="t" type="perspective" color="#000000" opacity="27%" offset="-1.92755905511811pt,2.29755905511811pt" origin="-32768f,-32768f" matrix="65536f,0f,0,65536f,0,0"/>
            <w10:wrap type="none"/>
            <w10:anchorlock/>
          </v:shape>
        </w:pict>
      </w:r>
    </w:p>
    <w:p>
      <w:pPr>
        <w:jc w:val="center"/>
      </w:pPr>
      <w:r>
        <w:rPr>
          <w:rFonts w:hint="eastAsia"/>
          <w:lang w:eastAsia="zh-CN"/>
        </w:rPr>
        <w:t xml:space="preserve">Figure </w:t>
      </w:r>
      <w:r>
        <w:rPr>
          <w:rFonts w:hint="eastAsia"/>
        </w:rPr>
        <w:t>7</w:t>
      </w:r>
    </w:p>
    <w:p>
      <w:pPr>
        <w:widowControl/>
        <w:jc w:val="left"/>
      </w:pPr>
      <w:r>
        <w:br w:type="page"/>
      </w:r>
    </w:p>
    <w:p>
      <w:pPr>
        <w:pStyle w:val="5"/>
        <w:spacing w:before="0" w:after="0"/>
        <w:rPr>
          <w:sz w:val="24"/>
        </w:rPr>
      </w:pPr>
      <w:r>
        <w:rPr>
          <w:rFonts w:hint="eastAsia"/>
          <w:sz w:val="24"/>
        </w:rPr>
        <w:t>W</w:t>
      </w:r>
      <w:r>
        <w:rPr>
          <w:sz w:val="24"/>
        </w:rPr>
        <w:t>i-Fi</w:t>
      </w:r>
      <w:r>
        <w:rPr>
          <w:rFonts w:hint="eastAsia"/>
          <w:sz w:val="24"/>
          <w:lang w:val="en-US" w:eastAsia="zh-CN"/>
        </w:rPr>
        <w:t xml:space="preserve"> Setting</w:t>
      </w:r>
    </w:p>
    <w:p>
      <w:r>
        <w:tab/>
      </w:r>
      <w:r>
        <w:rPr>
          <w:rFonts w:hint="eastAsia"/>
          <w:lang w:val="en-US" w:eastAsia="zh-CN"/>
        </w:rPr>
        <w:t xml:space="preserve">You can set up </w:t>
      </w:r>
      <w:r>
        <w:rPr>
          <w:rFonts w:hint="eastAsia"/>
        </w:rPr>
        <w:t>W</w:t>
      </w:r>
      <w:r>
        <w:t>i-Fi</w:t>
      </w:r>
      <w:r>
        <w:rPr>
          <w:rFonts w:hint="eastAsia"/>
          <w:lang w:val="en-US" w:eastAsia="zh-CN"/>
        </w:rPr>
        <w:t xml:space="preserve"> connection of the camera at available LAN as </w:t>
      </w:r>
      <w:r>
        <w:rPr>
          <w:rFonts w:hint="eastAsia"/>
          <w:lang w:eastAsia="zh-CN"/>
        </w:rPr>
        <w:t xml:space="preserve">Figure </w:t>
      </w:r>
      <w:r>
        <w:rPr>
          <w:rFonts w:hint="eastAsia"/>
        </w:rPr>
        <w:t>8</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42" o:spid="_x0000_s1049" type="#_x0000_t75" style="height:243.85pt;width:415.3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8</w:t>
      </w:r>
    </w:p>
    <w:p>
      <w:pPr>
        <w:pStyle w:val="4"/>
        <w:spacing w:before="0" w:after="0"/>
        <w:rPr>
          <w:sz w:val="24"/>
        </w:rPr>
      </w:pPr>
      <w:bookmarkStart w:id="11" w:name="_Toc27531"/>
      <w:r>
        <w:rPr>
          <w:rFonts w:hint="eastAsia"/>
          <w:sz w:val="24"/>
          <w:lang w:val="en-US" w:eastAsia="zh-CN"/>
        </w:rPr>
        <w:t>Delete Camera</w:t>
      </w:r>
      <w:bookmarkEnd w:id="11"/>
    </w:p>
    <w:p>
      <w:r>
        <w:tab/>
      </w:r>
      <w:r>
        <w:rPr>
          <w:rFonts w:hint="default" w:ascii="Calibri" w:hAnsi="Calibri" w:cs="Calibri"/>
          <w:lang w:val="en-US" w:eastAsia="zh-CN"/>
        </w:rPr>
        <w:t xml:space="preserve">Choice a camera and click </w:t>
      </w:r>
      <w:r>
        <w:rPr>
          <w:rFonts w:hint="default" w:ascii="Calibri" w:hAnsi="Calibri" w:eastAsia="宋体" w:cs="Calibri"/>
          <w:kern w:val="2"/>
          <w:sz w:val="21"/>
          <w:szCs w:val="22"/>
          <w:lang w:val="en-US" w:eastAsia="zh-CN" w:bidi="ar-SA"/>
        </w:rPr>
        <w:pict>
          <v:shape id="图片 31" o:spid="_x0000_s1050" type="#_x0000_t75" style="height:14.45pt;width:14.45pt;rotation:0f;" o:ole="f"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w:pict>
      </w:r>
      <w:r>
        <w:rPr>
          <w:rFonts w:hint="default" w:ascii="Calibri" w:hAnsi="Calibri" w:cs="Calibri"/>
          <w:kern w:val="2"/>
          <w:sz w:val="21"/>
          <w:szCs w:val="22"/>
          <w:lang w:val="en-US" w:eastAsia="zh-CN" w:bidi="ar-SA"/>
        </w:rPr>
        <w:t xml:space="preserve"> to delete the camera as </w:t>
      </w:r>
      <w:r>
        <w:rPr>
          <w:rFonts w:hint="default" w:ascii="Calibri" w:hAnsi="Calibri" w:cs="Calibri"/>
          <w:lang w:eastAsia="zh-CN"/>
        </w:rPr>
        <w:t xml:space="preserve">Figure </w:t>
      </w:r>
      <w:r>
        <w:rPr>
          <w:rFonts w:hint="default" w:ascii="Calibri" w:hAnsi="Calibri" w:cs="Calibri"/>
        </w:rPr>
        <w:t>9</w:t>
      </w:r>
      <w:r>
        <w:rPr>
          <w:rFonts w:hint="default" w:ascii="Calibri" w:hAnsi="Calibri" w:cs="Calibri"/>
          <w:lang w:val="en-US" w:eastAsia="zh-CN"/>
        </w:rPr>
        <w:t>.</w:t>
      </w:r>
    </w:p>
    <w:p>
      <w:pPr>
        <w:jc w:val="center"/>
      </w:pPr>
      <w:r>
        <w:rPr>
          <w:rFonts w:ascii="Calibri" w:hAnsi="Calibri" w:eastAsia="宋体" w:cs="黑体"/>
          <w:kern w:val="2"/>
          <w:sz w:val="21"/>
          <w:szCs w:val="22"/>
          <w:lang w:val="en-US" w:eastAsia="zh-CN" w:bidi="ar-SA"/>
        </w:rPr>
        <w:pict>
          <v:shape id="图片 47" o:spid="_x0000_s1051" type="#_x0000_t75" style="height:288.65pt;width:415.3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9</w:t>
      </w:r>
    </w:p>
    <w:p>
      <w:pPr>
        <w:widowControl/>
        <w:jc w:val="left"/>
      </w:pPr>
      <w:r>
        <w:br w:type="page"/>
      </w:r>
    </w:p>
    <w:p>
      <w:pPr>
        <w:pStyle w:val="4"/>
        <w:spacing w:before="0" w:after="0"/>
        <w:rPr>
          <w:sz w:val="24"/>
        </w:rPr>
      </w:pPr>
      <w:bookmarkStart w:id="12" w:name="_Toc18764"/>
      <w:r>
        <w:rPr>
          <w:rFonts w:hint="eastAsia"/>
          <w:sz w:val="24"/>
          <w:lang w:val="en-US" w:eastAsia="zh-CN"/>
        </w:rPr>
        <w:t>Deice List</w:t>
      </w:r>
      <w:bookmarkEnd w:id="12"/>
    </w:p>
    <w:p>
      <w:pPr>
        <w:ind w:firstLine="420"/>
      </w:pPr>
      <w:r>
        <w:rPr>
          <w:rFonts w:hint="eastAsia"/>
          <w:lang w:val="en-US" w:eastAsia="zh-CN"/>
        </w:rPr>
        <w:t xml:space="preserve">Mode 1: Icon mode, double click a camera to access Camera Setting as </w:t>
      </w:r>
      <w:r>
        <w:rPr>
          <w:rFonts w:hint="eastAsia"/>
          <w:lang w:eastAsia="zh-CN"/>
        </w:rPr>
        <w:t xml:space="preserve">Figure </w:t>
      </w:r>
      <w:r>
        <w:rPr>
          <w:rFonts w:hint="eastAsia"/>
        </w:rPr>
        <w:t>1</w:t>
      </w:r>
      <w:r>
        <w:t>0</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46" o:spid="_x0000_s1052" type="#_x0000_t75" style="height:277.8pt;width:399.7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10</w:t>
      </w:r>
    </w:p>
    <w:p>
      <w:pPr>
        <w:ind w:firstLine="420"/>
      </w:pPr>
      <w:r>
        <w:rPr>
          <w:rFonts w:hint="eastAsia"/>
          <w:lang w:val="en-US" w:eastAsia="zh-CN"/>
        </w:rPr>
        <w:t xml:space="preserve">Mode 2: List mode, you can check numbers of local recording file and snapshot,and double click to access to </w:t>
      </w:r>
      <w:r>
        <w:rPr>
          <w:rFonts w:hint="eastAsia"/>
          <w:b/>
          <w:bCs/>
          <w:lang w:val="en-US" w:eastAsia="zh-CN"/>
        </w:rPr>
        <w:t xml:space="preserve">Camera Setting </w:t>
      </w:r>
      <w:r>
        <w:rPr>
          <w:rFonts w:hint="eastAsia"/>
          <w:b w:val="0"/>
          <w:bCs w:val="0"/>
          <w:lang w:val="en-US" w:eastAsia="zh-CN"/>
        </w:rPr>
        <w:t xml:space="preserve">as </w:t>
      </w:r>
      <w:r>
        <w:rPr>
          <w:rFonts w:hint="eastAsia"/>
          <w:lang w:eastAsia="zh-CN"/>
        </w:rPr>
        <w:t xml:space="preserve">Figure </w:t>
      </w:r>
      <w:r>
        <w:rPr>
          <w:rFonts w:hint="eastAsia"/>
        </w:rPr>
        <w:t>11</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48" o:spid="_x0000_s1053" type="#_x0000_t75" style="height:277.8pt;width:399.7pt;rotation:0f;" o:ole="f" fillcolor="#FFFFFF" filled="f" o:preferrelative="t" stroked="f" coordorigin="0,0" coordsize="21600,21600">
            <v:fill on="f" color2="#FFFFFF" focus="0%"/>
            <v:imagedata gain="65536f" blacklevel="0f" gamma="0" o:title="" r:id="rId24"/>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11</w:t>
      </w:r>
    </w:p>
    <w:p>
      <w:pPr>
        <w:pStyle w:val="3"/>
        <w:spacing w:before="0" w:after="0"/>
        <w:rPr>
          <w:sz w:val="28"/>
        </w:rPr>
      </w:pPr>
      <w:bookmarkStart w:id="13" w:name="_Toc26898"/>
      <w:r>
        <w:rPr>
          <w:rFonts w:hint="eastAsia"/>
          <w:sz w:val="28"/>
          <w:lang w:val="en-US" w:eastAsia="zh-CN"/>
        </w:rPr>
        <w:t>Video Library</w:t>
      </w:r>
      <w:bookmarkEnd w:id="13"/>
    </w:p>
    <w:p>
      <w:pPr>
        <w:ind w:firstLine="420"/>
      </w:pPr>
      <w:r>
        <w:rPr>
          <w:rFonts w:hint="eastAsia"/>
          <w:lang w:val="en-US" w:eastAsia="zh-CN"/>
        </w:rPr>
        <w:t xml:space="preserve">You can view multiple camera video at here as </w:t>
      </w:r>
      <w:r>
        <w:rPr>
          <w:rFonts w:hint="eastAsia"/>
          <w:lang w:eastAsia="zh-CN"/>
        </w:rPr>
        <w:t xml:space="preserve">Figure </w:t>
      </w:r>
      <w:r>
        <w:rPr>
          <w:rFonts w:hint="eastAsia"/>
        </w:rPr>
        <w:t>12</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50" o:spid="_x0000_s1054" type="#_x0000_t75" style="height:288.65pt;width:415.3pt;rotation:0f;" o:ole="f"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12</w:t>
      </w:r>
    </w:p>
    <w:p>
      <w:pPr>
        <w:widowControl w:val="0"/>
        <w:wordWrap/>
        <w:adjustRightInd/>
        <w:snapToGrid/>
        <w:spacing w:line="240" w:lineRule="auto"/>
        <w:ind w:left="0" w:leftChars="0" w:right="0" w:firstLine="0" w:firstLineChars="0"/>
        <w:jc w:val="left"/>
        <w:textAlignment w:val="auto"/>
        <w:outlineLvl w:val="9"/>
      </w:pPr>
      <w:r>
        <w:rPr>
          <w:rFonts w:ascii="Calibri" w:hAnsi="Calibri" w:eastAsia="宋体" w:cs="黑体"/>
          <w:kern w:val="2"/>
          <w:sz w:val="21"/>
          <w:szCs w:val="22"/>
          <w:lang w:val="en-US" w:eastAsia="zh-CN" w:bidi="ar-SA"/>
        </w:rPr>
        <w:pict>
          <v:shape id="图片 33" o:spid="_x0000_s1055" type="#_x0000_t75" style="height:14.45pt;width:14.45pt;rotation:0f;" o:ole="f" fillcolor="#FFFFFF" filled="f" o:preferrelative="t" stroked="f" coordorigin="0,0" coordsize="21600,21600">
            <v:fill on="f" color2="#FFFFFF" focus="0%"/>
            <v:imagedata gain="65536f" blacklevel="0f" gamma="0" o:title="" r:id="rId26"/>
            <o:lock v:ext="edit" position="f" selection="f" grouping="f" rotation="f" cropping="f" text="f" aspectratio="t"/>
            <w10:wrap type="none"/>
            <w10:anchorlock/>
          </v:shape>
        </w:pict>
      </w:r>
      <w:r>
        <w:rPr>
          <w:rFonts w:hint="eastAsia" w:cs="黑体"/>
          <w:kern w:val="2"/>
          <w:sz w:val="21"/>
          <w:szCs w:val="22"/>
          <w:lang w:val="en-US" w:eastAsia="zh-CN" w:bidi="ar-SA"/>
        </w:rPr>
        <w:t>Live video: you can view live video and perform these operation for control PTZ,monitor, talk,record, snapshot;</w:t>
      </w:r>
    </w:p>
    <w:p>
      <w:r>
        <w:rPr>
          <w:rFonts w:ascii="Calibri" w:hAnsi="Calibri" w:eastAsia="宋体" w:cs="黑体"/>
          <w:kern w:val="2"/>
          <w:sz w:val="21"/>
          <w:szCs w:val="22"/>
          <w:lang w:val="en-US" w:eastAsia="zh-CN" w:bidi="ar-SA"/>
        </w:rPr>
        <w:pict>
          <v:shape id="图片 34" o:spid="_x0000_s1056" type="#_x0000_t75" style="height:14.45pt;width:14.45pt;rotation:0f;" o:ole="f"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w:pict>
      </w:r>
      <w:r>
        <w:rPr>
          <w:rFonts w:hint="eastAsia" w:cs="黑体"/>
          <w:kern w:val="2"/>
          <w:sz w:val="21"/>
          <w:szCs w:val="22"/>
          <w:lang w:val="en-US" w:eastAsia="zh-CN" w:bidi="ar-SA"/>
        </w:rPr>
        <w:t>Local Record: can check file list for local record and play back recording file;</w:t>
      </w:r>
    </w:p>
    <w:p>
      <w:r>
        <w:rPr>
          <w:rFonts w:ascii="Calibri" w:hAnsi="Calibri" w:eastAsia="宋体" w:cs="黑体"/>
          <w:kern w:val="2"/>
          <w:sz w:val="21"/>
          <w:szCs w:val="22"/>
          <w:lang w:val="en-US" w:eastAsia="zh-CN" w:bidi="ar-SA"/>
        </w:rPr>
        <w:pict>
          <v:shape id="图片 35" o:spid="_x0000_s1057" type="#_x0000_t75" style="height:14.45pt;width:14.45pt;rotation:0f;" o:ole="f" fillcolor="#FFFFFF" filled="f" o:preferrelative="t" stroked="f" coordorigin="0,0" coordsize="21600,21600">
            <v:fill on="f" color2="#FFFFFF" focus="0%"/>
            <v:imagedata gain="65536f" blacklevel="0f" gamma="0" o:title="" r:id="rId28"/>
            <o:lock v:ext="edit" position="f" selection="f" grouping="f" rotation="f" cropping="f" text="f" aspectratio="t"/>
            <w10:wrap type="none"/>
            <w10:anchorlock/>
          </v:shape>
        </w:pict>
      </w:r>
      <w:r>
        <w:rPr>
          <w:rFonts w:hint="eastAsia" w:cs="黑体"/>
          <w:kern w:val="2"/>
          <w:sz w:val="21"/>
          <w:szCs w:val="22"/>
          <w:lang w:val="en-US" w:eastAsia="zh-CN" w:bidi="ar-SA"/>
        </w:rPr>
        <w:t>Remote record: can check record file for SD card and play back it remotely.</w:t>
      </w:r>
    </w:p>
    <w:p>
      <w:pPr>
        <w:widowControl/>
        <w:jc w:val="left"/>
      </w:pPr>
      <w:r>
        <w:br w:type="page"/>
      </w:r>
    </w:p>
    <w:p>
      <w:pPr>
        <w:pStyle w:val="4"/>
        <w:spacing w:before="0" w:after="0"/>
        <w:rPr>
          <w:rFonts w:hint="eastAsia" w:eastAsia="宋体"/>
          <w:sz w:val="24"/>
          <w:lang w:val="en-US" w:eastAsia="zh-CN"/>
        </w:rPr>
      </w:pPr>
      <w:bookmarkStart w:id="14" w:name="_Toc25104"/>
      <w:r>
        <w:rPr>
          <w:rFonts w:hint="eastAsia"/>
          <w:sz w:val="24"/>
          <w:lang w:val="en-US" w:eastAsia="zh-CN"/>
        </w:rPr>
        <w:t>Live Video</w:t>
      </w:r>
      <w:bookmarkEnd w:id="14"/>
    </w:p>
    <w:p>
      <w:pPr>
        <w:ind w:firstLine="420"/>
      </w:pPr>
      <w:r>
        <w:rPr>
          <w:rFonts w:hint="eastAsia"/>
          <w:lang w:val="en-US" w:eastAsia="zh-CN"/>
        </w:rPr>
        <w:t xml:space="preserve">Click </w:t>
      </w:r>
      <w:r>
        <w:rPr>
          <w:rFonts w:ascii="Calibri" w:hAnsi="Calibri" w:eastAsia="宋体" w:cs="黑体"/>
          <w:kern w:val="2"/>
          <w:sz w:val="21"/>
          <w:szCs w:val="22"/>
          <w:lang w:val="en-US" w:eastAsia="zh-CN" w:bidi="ar-SA"/>
        </w:rPr>
        <w:pict>
          <v:shape id="图片 59" o:spid="_x0000_s1058" type="#_x0000_t75" style="height:14.85pt;width:63.35pt;rotation:0f;" o:ole="f"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w:pict>
      </w:r>
      <w:r>
        <w:rPr>
          <w:rFonts w:hint="eastAsia"/>
          <w:lang w:val="en-US" w:eastAsia="zh-CN"/>
        </w:rPr>
        <w:t xml:space="preserve"> to go into live video interface, choice connected camera and double click it to view video as </w:t>
      </w:r>
      <w:r>
        <w:rPr>
          <w:rFonts w:hint="eastAsia"/>
          <w:lang w:eastAsia="zh-CN"/>
        </w:rPr>
        <w:t xml:space="preserve">Figure </w:t>
      </w:r>
      <w:r>
        <w:rPr>
          <w:rFonts w:hint="eastAsia"/>
        </w:rPr>
        <w:t>13</w:t>
      </w:r>
      <w:r>
        <w:rPr>
          <w:rFonts w:hint="eastAsia"/>
          <w:lang w:val="en-US" w:eastAsia="zh-CN"/>
        </w:rPr>
        <w:t>.</w:t>
      </w:r>
    </w:p>
    <w:p>
      <w:r>
        <w:rPr>
          <w:rFonts w:ascii="Calibri" w:hAnsi="Calibri" w:eastAsia="宋体" w:cs="黑体"/>
          <w:kern w:val="2"/>
          <w:sz w:val="21"/>
          <w:szCs w:val="22"/>
          <w:lang w:val="en-US" w:eastAsia="zh-CN" w:bidi="ar-SA"/>
        </w:rPr>
        <w:pict>
          <v:shape id="图片 51" o:spid="_x0000_s1059" type="#_x0000_t75" style="height:288.65pt;width:415.3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13</w:t>
      </w:r>
    </w:p>
    <w:p>
      <w:r>
        <w:rPr>
          <w:rFonts w:ascii="Calibri" w:hAnsi="Calibri" w:eastAsia="宋体" w:cs="黑体"/>
          <w:kern w:val="2"/>
          <w:sz w:val="21"/>
          <w:szCs w:val="22"/>
          <w:lang w:val="en-US" w:eastAsia="zh-CN" w:bidi="ar-SA"/>
        </w:rPr>
        <w:pict>
          <v:rect id="文本框 44" o:spid="_x0000_s1060" style="position:absolute;left:0;margin-top:8.05pt;height:53.55pt;width:414.1pt;mso-position-horizontal:right;mso-position-horizontal-relative:margin;rotation:0f;z-index:251667456;" o:ole="f" fillcolor="#FFFFFF" filled="t" o:preferrelative="t" stroked="t" coordsize="21600,21600">
            <v:stroke color="#000000" color2="#FFFFFF" miterlimit="2"/>
            <v:imagedata gain="65536f" blacklevel="0f" gamma="0"/>
            <o:lock v:ext="edit" position="f" selection="f" grouping="f" rotation="f" cropping="f" text="f" aspectratio="f"/>
            <v:textbox>
              <w:txbxContent>
                <w:p>
                  <w:pPr>
                    <w:jc w:val="center"/>
                  </w:pPr>
                  <w:r>
                    <w:rPr>
                      <w:rFonts w:ascii="Calibri" w:hAnsi="Calibri" w:eastAsia="宋体" w:cs="黑体"/>
                      <w:kern w:val="2"/>
                      <w:sz w:val="21"/>
                      <w:szCs w:val="22"/>
                      <w:lang w:val="en-US" w:eastAsia="zh-CN" w:bidi="ar-SA"/>
                    </w:rPr>
                    <w:pict>
                      <v:shape id="图片 22" o:spid="_x0000_s1061" type="#_x0000_t75" style="height:22.7pt;width:22.7pt;rotation:0f;" o:ole="f"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23" o:spid="_x0000_s1062" type="#_x0000_t75" style="height:22.7pt;width:22.7pt;rotation:0f;" o:ole="f" fillcolor="#FFFFFF" filled="f" o:preferrelative="t" stroked="f" coordorigin="0,0" coordsize="21600,21600">
                        <v:fill on="f" color2="#FFFFFF" focus="0%"/>
                        <v:imagedata gain="65536f" blacklevel="0f" gamma="0" o:title="" r:id="rId32"/>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41" o:spid="_x0000_s1063" type="#_x0000_t75" style="height:22.7pt;width:22.7pt;rotation:0f;" o:ole="f" fillcolor="#FFFFFF" filled="f" o:preferrelative="t" stroked="f" coordorigin="0,0" coordsize="21600,21600">
                        <v:fill on="f" color2="#FFFFFF" focus="0%"/>
                        <v:imagedata gain="65536f" blacklevel="0f" gamma="0" o:title="" r:id="rId33"/>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57" o:spid="_x0000_s1064" type="#_x0000_t75" style="height:22.7pt;width:22.7pt;rotation:0f;" o:ole="f" fillcolor="#FFFFFF" filled="f" o:preferrelative="t" stroked="f" coordorigin="0,0" coordsize="21600,21600">
                        <v:fill on="f" color2="#FFFFFF" focus="0%"/>
                        <v:imagedata gain="65536f" blacklevel="0f" gamma="0" o:title="" r:id="rId34"/>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60" o:spid="_x0000_s1065" type="#_x0000_t75" style="height:22.7pt;width:22.7pt;rotation:0f;" o:ole="f" fillcolor="#FFFFFF" filled="f" o:preferrelative="t" stroked="f" coordorigin="0,0" coordsize="21600,21600">
                        <v:fill on="f" color2="#FFFFFF" focus="0%"/>
                        <v:imagedata gain="65536f" blacklevel="0f" gamma="0" o:title="" r:id="rId35"/>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63" o:spid="_x0000_s1066" type="#_x0000_t75" style="height:22.7pt;width:22.7pt;rotation:0f;" o:ole="f" fillcolor="#FFFFFF" filled="f" o:preferrelative="t" stroked="f" coordorigin="0,0" coordsize="21600,21600">
                        <v:fill on="f" color2="#FFFFFF" focus="0%"/>
                        <v:imagedata gain="65536f" blacklevel="0f" gamma="0" o:title="" r:id="rId36"/>
                        <o:lock v:ext="edit" position="f" selection="f" grouping="f" rotation="f" cropping="f" text="f" aspectratio="t"/>
                        <w10:wrap type="none"/>
                        <w10:anchorlock/>
                      </v:shape>
                    </w:pict>
                  </w:r>
                </w:p>
                <w:p>
                  <w:pPr>
                    <w:jc w:val="center"/>
                  </w:pPr>
                  <w:r>
                    <w:rPr>
                      <w:rFonts w:hint="eastAsia"/>
                      <w:lang w:val="en-US" w:eastAsia="zh-CN"/>
                    </w:rPr>
                    <w:t>One picture,four picture,nine picture,full screen,play all, stop all</w:t>
                  </w:r>
                </w:p>
              </w:txbxContent>
            </v:textbox>
          </v:rect>
        </w:pict>
      </w:r>
    </w:p>
    <w:p/>
    <w:p/>
    <w:p/>
    <w:p>
      <w:r>
        <w:rPr>
          <w:rFonts w:ascii="Calibri" w:hAnsi="Calibri" w:eastAsia="宋体" w:cs="黑体"/>
          <w:kern w:val="2"/>
          <w:sz w:val="21"/>
          <w:szCs w:val="22"/>
          <w:lang w:val="en-US" w:eastAsia="zh-CN" w:bidi="ar-SA"/>
        </w:rPr>
        <w:pict>
          <v:rect id="文本框 53" o:spid="_x0000_s1067" style="position:absolute;left:0;margin-left:-0.15pt;margin-top:5.1pt;height:139.55pt;width:414.15pt;mso-position-horizontal-relative:margin;rotation:0f;z-index:251668480;" o:ole="f" fillcolor="#FFFFFF" filled="t" o:preferrelative="t" stroked="t" coordsize="21600,21600">
            <v:stroke color="#000000" color2="#FFFFFF" miterlimit="2"/>
            <v:imagedata gain="65536f" blacklevel="0f" gamma="0"/>
            <o:lock v:ext="edit" position="f" selection="f" grouping="f" rotation="f" cropping="f" text="f" aspectratio="f"/>
            <v:textbox style="mso-fit-shape-to-text:t;">
              <w:txbxContent>
                <w:p>
                  <w:pPr>
                    <w:jc w:val="center"/>
                  </w:pPr>
                  <w:r>
                    <w:rPr>
                      <w:rFonts w:ascii="Calibri" w:hAnsi="Calibri" w:eastAsia="宋体" w:cs="黑体"/>
                      <w:kern w:val="2"/>
                      <w:sz w:val="21"/>
                      <w:szCs w:val="22"/>
                      <w:lang w:val="en-US" w:eastAsia="zh-CN" w:bidi="ar-SA"/>
                    </w:rPr>
                    <w:pict>
                      <v:shape id="图片 64" o:spid="_x0000_s1068" type="#_x0000_t75" style="height:29.95pt;width:29.95pt;rotation:0f;" o:ole="f" fillcolor="#FFFFFF" filled="f" o:preferrelative="t" stroked="f" coordorigin="0,0" coordsize="21600,21600">
                        <v:fill on="f" color2="#FFFFFF" focus="0%"/>
                        <v:imagedata gain="65536f" blacklevel="0f" gamma="0" o:title="" r:id="rId37"/>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65" o:spid="_x0000_s1069" type="#_x0000_t75" style="height:29.95pt;width:29.95pt;rotation:0f;" o:ole="f" fillcolor="#FFFFFF" filled="f" o:preferrelative="t" stroked="f" coordorigin="0,0" coordsize="21600,21600">
                        <v:fill on="f" color2="#FFFFFF" focus="0%"/>
                        <v:imagedata gain="65536f" blacklevel="0f" gamma="0" o:title="" r:id="rId38"/>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66" o:spid="_x0000_s1070" type="#_x0000_t75" style="height:29.95pt;width:29.95pt;rotation:0f;" o:ole="f" fillcolor="#FFFFFF" filled="f" o:preferrelative="t" stroked="f" coordorigin="0,0" coordsize="21600,21600">
                        <v:fill on="f" color2="#FFFFFF" focus="0%"/>
                        <v:imagedata gain="65536f" blacklevel="0f" gamma="0" o:title="" r:id="rId39"/>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67" o:spid="_x0000_s1071" type="#_x0000_t75" style="height:29.95pt;width:29.95pt;rotation:0f;" o:ole="f" fillcolor="#FFFFFF" filled="f" o:preferrelative="t" stroked="f" coordorigin="0,0" coordsize="21600,21600">
                        <v:fill on="f" color2="#FFFFFF" focus="0%"/>
                        <v:imagedata gain="65536f" blacklevel="0f" gamma="0" o:title="" r:id="rId40"/>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68" o:spid="_x0000_s1072" type="#_x0000_t75" style="height:29.95pt;width:29.95pt;rotation:0f;" o:ole="f" fillcolor="#FFFFFF" filled="f" o:preferrelative="t" stroked="f" coordorigin="0,0" coordsize="21600,21600">
                        <v:fill on="f" color2="#FFFFFF" focus="0%"/>
                        <v:imagedata gain="65536f" blacklevel="0f" gamma="0" o:title="" r:id="rId41"/>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69" o:spid="_x0000_s1073" type="#_x0000_t75" style="height:29.95pt;width:29.95pt;rotation:0f;" o:ole="f" fillcolor="#FFFFFF" filled="f" o:preferrelative="t" stroked="f" coordorigin="0,0" coordsize="21600,21600">
                        <v:fill on="f" color2="#FFFFFF" focus="0%"/>
                        <v:imagedata gain="65536f" blacklevel="0f" gamma="0" o:title="" r:id="rId42"/>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70" o:spid="_x0000_s1074" type="#_x0000_t75" style="height:29.95pt;width:29.95pt;rotation:0f;" o:ole="f" fillcolor="#FFFFFF" filled="f" o:preferrelative="t" stroked="f" coordorigin="0,0" coordsize="21600,21600">
                        <v:fill on="f" color2="#FFFFFF" focus="0%"/>
                        <v:imagedata gain="65536f" blacklevel="0f" gamma="0" o:title="" r:id="rId43"/>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71" o:spid="_x0000_s1075" type="#_x0000_t75" style="height:29.95pt;width:29.95pt;rotation:0f;" o:ole="f" fillcolor="#FFFFFF" filled="f" o:preferrelative="t" stroked="f" coordorigin="0,0" coordsize="21600,21600">
                        <v:fill on="f" color2="#FFFFFF" focus="0%"/>
                        <v:imagedata gain="65536f" blacklevel="0f" gamma="0" o:title="" r:id="rId44"/>
                        <o:lock v:ext="edit" position="f" selection="f" grouping="f" rotation="f" cropping="f" text="f" aspectratio="t"/>
                        <w10:wrap type="none"/>
                        <w10:anchorlock/>
                      </v:shape>
                    </w:pict>
                  </w:r>
                  <w:r>
                    <w:rPr>
                      <w:rFonts w:ascii="Calibri" w:hAnsi="Calibri" w:eastAsia="宋体" w:cs="黑体"/>
                      <w:kern w:val="2"/>
                      <w:sz w:val="21"/>
                      <w:szCs w:val="22"/>
                      <w:lang w:val="en-US" w:eastAsia="zh-CN" w:bidi="ar-SA"/>
                    </w:rPr>
                    <w:pict>
                      <v:shape id="图片 72" o:spid="_x0000_s1076" type="#_x0000_t75" style="height:29.95pt;width:29.95pt;rotation:0f;" o:ole="f" fillcolor="#FFFFFF" filled="f" o:preferrelative="t" stroked="f" coordorigin="0,0" coordsize="21600,21600">
                        <v:fill on="f" color2="#FFFFFF" focus="0%"/>
                        <v:imagedata gain="65536f" blacklevel="0f" gamma="0" o:title="" r:id="rId45"/>
                        <o:lock v:ext="edit" position="f" selection="f" grouping="f" rotation="f" cropping="f" text="f" aspectratio="t"/>
                        <w10:wrap type="none"/>
                        <w10:anchorlock/>
                      </v:shape>
                    </w:pict>
                  </w:r>
                </w:p>
                <w:p>
                  <w:pPr>
                    <w:jc w:val="center"/>
                  </w:pPr>
                  <w:r>
                    <w:rPr>
                      <w:rFonts w:hint="eastAsia"/>
                      <w:lang w:val="en-US" w:eastAsia="zh-CN"/>
                    </w:rPr>
                    <w:t xml:space="preserve">Play, pause,snapshot,record, monitor, talk, control </w:t>
                  </w:r>
                  <w:r>
                    <w:rPr>
                      <w:rFonts w:hint="eastAsia"/>
                    </w:rPr>
                    <w:t>LED</w:t>
                  </w:r>
                  <w:r>
                    <w:rPr>
                      <w:rFonts w:hint="eastAsia"/>
                      <w:lang w:val="en-US" w:eastAsia="zh-CN"/>
                    </w:rPr>
                    <w:t>, image flip,image mirror</w:t>
                  </w:r>
                </w:p>
              </w:txbxContent>
            </v:textbox>
          </v:rect>
        </w:pict>
      </w:r>
    </w:p>
    <w:p/>
    <w:p/>
    <w:p/>
    <w:p>
      <w:pPr>
        <w:ind w:firstLine="420"/>
        <w:rPr>
          <w:rFonts w:hint="eastAsia" w:eastAsia="宋体"/>
          <w:b/>
          <w:lang w:val="en-US" w:eastAsia="zh-CN"/>
        </w:rPr>
      </w:pPr>
      <w:r>
        <w:rPr>
          <w:rFonts w:hint="eastAsia"/>
          <w:b/>
          <w:lang w:val="en-US" w:eastAsia="zh-CN"/>
        </w:rPr>
        <w:t>Tips:</w:t>
      </w:r>
    </w:p>
    <w:p>
      <w:pPr>
        <w:ind w:firstLine="420"/>
      </w:pPr>
      <w:r>
        <w:rPr>
          <w:rFonts w:hint="eastAsia"/>
          <w:lang w:val="en-US" w:eastAsia="zh-CN"/>
        </w:rPr>
        <w:t xml:space="preserve">After setting a preset point, it will appear </w:t>
      </w:r>
      <w:r>
        <w:rPr>
          <w:rFonts w:ascii="宋体" w:hAnsi="宋体" w:eastAsia="宋体" w:cs="黑体"/>
          <w:kern w:val="2"/>
          <w:sz w:val="21"/>
          <w:szCs w:val="22"/>
          <w:lang w:val="en-US" w:eastAsia="zh-CN" w:bidi="ar-SA"/>
        </w:rPr>
        <w:pict>
          <v:shape id="图片 56" o:spid="_x0000_s1077" type="#_x0000_t75" style="height:11.35pt;width:11.35pt;rotation:0f;" o:ole="f" fillcolor="#FFFFFF" filled="f" o:preferrelative="t" stroked="f" coordorigin="0,0" coordsize="21600,21600">
            <v:fill on="f" color2="#FFFFFF" focus="0%"/>
            <v:imagedata gain="65536f" blacklevel="0f" gamma="0" o:title="" r:id="rId46"/>
            <o:lock v:ext="edit" position="f" selection="f" grouping="f" rotation="f" cropping="f" text="f" aspectratio="t"/>
            <w10:wrap type="none"/>
            <w10:anchorlock/>
          </v:shape>
        </w:pict>
      </w:r>
      <w:r>
        <w:rPr>
          <w:rFonts w:hint="eastAsia" w:ascii="宋体" w:hAnsi="宋体" w:cs="黑体"/>
          <w:kern w:val="2"/>
          <w:sz w:val="21"/>
          <w:szCs w:val="22"/>
          <w:lang w:val="en-US" w:eastAsia="zh-CN" w:bidi="ar-SA"/>
        </w:rPr>
        <w:t xml:space="preserve"> before it as </w:t>
      </w:r>
      <w:r>
        <w:rPr>
          <w:rFonts w:hint="eastAsia" w:ascii="宋体" w:hAnsi="宋体"/>
          <w:lang w:eastAsia="zh-CN"/>
        </w:rPr>
        <w:t xml:space="preserve">Figure </w:t>
      </w:r>
      <w:r>
        <w:rPr>
          <w:rFonts w:hint="eastAsia"/>
        </w:rPr>
        <w:t>14</w:t>
      </w:r>
      <w:r>
        <w:rPr>
          <w:rFonts w:hint="eastAsia"/>
          <w:lang w:val="en-US" w:eastAsia="zh-CN"/>
        </w:rPr>
        <w:t>.</w:t>
      </w:r>
    </w:p>
    <w:p>
      <w:pPr>
        <w:ind w:firstLine="420"/>
      </w:pPr>
      <w:r>
        <w:rPr>
          <w:rFonts w:hint="eastAsia"/>
          <w:lang w:val="en-US" w:eastAsia="zh-CN"/>
        </w:rPr>
        <w:t xml:space="preserve">After launching local record, it will appear </w:t>
      </w:r>
      <w:r>
        <w:rPr>
          <w:rFonts w:ascii="宋体" w:hAnsi="宋体" w:eastAsia="宋体" w:cs="黑体"/>
          <w:kern w:val="2"/>
          <w:sz w:val="21"/>
          <w:szCs w:val="22"/>
          <w:lang w:val="en-US" w:eastAsia="zh-CN" w:bidi="ar-SA"/>
        </w:rPr>
        <w:pict>
          <v:shape id="图片 58" o:spid="_x0000_s1078" type="#_x0000_t75" style="height:11.35pt;width:11.35pt;rotation:0f;" o:ole="f" fillcolor="#FFFFFF" filled="f" o:preferrelative="t" stroked="f" coordorigin="0,0" coordsize="21600,21600">
            <v:fill on="f" color2="#FFFFFF" focus="0%"/>
            <v:imagedata gain="65536f" blacklevel="0f" gamma="0" o:title="" r:id="rId47"/>
            <o:lock v:ext="edit" position="f" selection="f" grouping="f" rotation="f" cropping="f" text="f" aspectratio="t"/>
            <w10:wrap type="none"/>
            <w10:anchorlock/>
          </v:shape>
        </w:pict>
      </w:r>
      <w:r>
        <w:rPr>
          <w:rFonts w:hint="eastAsia" w:ascii="宋体" w:hAnsi="宋体" w:cs="黑体"/>
          <w:kern w:val="2"/>
          <w:sz w:val="21"/>
          <w:szCs w:val="22"/>
          <w:lang w:val="en-US" w:eastAsia="zh-CN" w:bidi="ar-SA"/>
        </w:rPr>
        <w:t xml:space="preserve"> </w:t>
      </w:r>
      <w:r>
        <w:rPr>
          <w:rFonts w:hint="eastAsia"/>
          <w:lang w:val="en-US" w:eastAsia="zh-CN"/>
        </w:rPr>
        <w:t xml:space="preserve">in left upper as </w:t>
      </w:r>
      <w:r>
        <w:rPr>
          <w:rFonts w:hint="eastAsia" w:ascii="宋体" w:hAnsi="宋体"/>
          <w:lang w:eastAsia="zh-CN"/>
        </w:rPr>
        <w:t xml:space="preserve">Figure </w:t>
      </w:r>
      <w:r>
        <w:rPr>
          <w:rFonts w:hint="eastAsia"/>
        </w:rPr>
        <w:t>1</w:t>
      </w:r>
      <w:r>
        <w:t>5</w:t>
      </w:r>
      <w:r>
        <w:rPr>
          <w:rFonts w:hint="eastAsia"/>
          <w:lang w:val="en-US" w:eastAsia="zh-CN"/>
        </w:rPr>
        <w:t>.</w:t>
      </w:r>
    </w:p>
    <w:p>
      <w:pPr>
        <w:widowControl/>
        <w:jc w:val="center"/>
        <w:rPr>
          <w:rFonts w:ascii="宋体" w:hAnsi="宋体" w:eastAsia="宋体" w:cs="宋体"/>
          <w:kern w:val="0"/>
          <w:sz w:val="24"/>
          <w:szCs w:val="24"/>
        </w:rPr>
      </w:pPr>
      <w:r>
        <w:rPr>
          <w:rFonts w:ascii="Calibri" w:hAnsi="Calibri" w:eastAsia="宋体" w:cs="黑体"/>
          <w:kern w:val="2"/>
          <w:sz w:val="21"/>
          <w:szCs w:val="22"/>
          <w:lang w:val="en-US" w:eastAsia="zh-CN" w:bidi="ar-SA"/>
        </w:rPr>
        <w:pict>
          <v:shape id="图片 54" o:spid="_x0000_s1079" type="#_x0000_t75" style="height:103.5pt;width:94.25pt;rotation:0f;" o:ole="f" fillcolor="#FFFFFF" filled="f" o:preferrelative="t" stroked="f" coordorigin="0,0" coordsize="21600,21600">
            <v:fill on="f" color2="#FFFFFF" focus="0%"/>
            <v:imagedata gain="65536f" blacklevel="0f" gamma="0" o:title="" r:id="rId48"/>
            <o:lock v:ext="edit" position="f" selection="f" grouping="f" rotation="f" cropping="f" text="f" aspectratio="t"/>
            <v:shadow on="t" type="perspective" color="#000000" opacity="27%" offset="-1.92755905511811pt,2.29755905511811pt" origin="-32768f,-32768f" matrix="65536f,0f,0,65536f,0,0"/>
            <w10:wrap type="none"/>
            <w10:anchorlock/>
          </v:shape>
        </w:pict>
      </w:r>
      <w:r>
        <w:rPr>
          <w:rFonts w:hint="eastAsia" w:ascii="宋体" w:hAnsi="宋体" w:eastAsia="宋体" w:cs="宋体"/>
          <w:kern w:val="0"/>
          <w:sz w:val="24"/>
          <w:szCs w:val="24"/>
        </w:rPr>
        <w:t xml:space="preserve"> </w:t>
      </w:r>
      <w:r>
        <w:rPr>
          <w:rFonts w:ascii="宋体" w:hAnsi="宋体" w:eastAsia="宋体" w:cs="宋体"/>
          <w:kern w:val="0"/>
          <w:sz w:val="24"/>
          <w:szCs w:val="24"/>
          <w:lang w:val="en-US" w:eastAsia="zh-CN" w:bidi="ar-SA"/>
        </w:rPr>
        <w:pict>
          <v:shape id="图片 59" o:spid="_x0000_s1080" type="#_x0000_t75" style="height:26.1pt;width:113.7pt;rotation:0f;" o:ole="f" fillcolor="#FFFFFF" filled="f" o:preferrelative="t" stroked="f" coordorigin="0,0" coordsize="21600,21600">
            <v:fill on="f" color2="#FFFFFF" focus="0%"/>
            <v:imagedata gain="65536f" blacklevel="0f" gamma="0" o:title="" r:id="rId49"/>
            <o:lock v:ext="edit" position="f" selection="f" grouping="f" rotation="f" cropping="f" text="f" aspectratio="t"/>
            <v:shadow on="t" type="perspective" color="#000000" opacity="27%" offset="-1.92755905511811pt,2.29755905511811pt" origin="-32768f,-32768f" matrix="65536f,0f,0,65536f,0,0"/>
            <w10:wrap type="none"/>
            <w10:anchorlock/>
          </v:shape>
        </w:pict>
      </w:r>
    </w:p>
    <w:p>
      <w:pPr>
        <w:ind w:firstLine="2625" w:firstLineChars="1250"/>
      </w:pPr>
      <w:r>
        <w:rPr>
          <w:rFonts w:hint="eastAsia"/>
          <w:lang w:eastAsia="zh-CN"/>
        </w:rPr>
        <w:t xml:space="preserve">Figure </w:t>
      </w:r>
      <w:r>
        <w:rPr>
          <w:rFonts w:hint="eastAsia"/>
        </w:rPr>
        <w:t>14</w:t>
      </w:r>
      <w:r>
        <w:t xml:space="preserve">                  </w:t>
      </w:r>
      <w:r>
        <w:rPr>
          <w:rFonts w:hint="eastAsia"/>
          <w:lang w:eastAsia="zh-CN"/>
        </w:rPr>
        <w:t xml:space="preserve">Figure </w:t>
      </w:r>
      <w:r>
        <w:rPr>
          <w:rFonts w:hint="eastAsia"/>
        </w:rPr>
        <w:t>15</w:t>
      </w:r>
    </w:p>
    <w:p>
      <w:pPr>
        <w:pStyle w:val="4"/>
        <w:spacing w:before="0" w:after="0"/>
        <w:rPr>
          <w:rFonts w:hint="eastAsia" w:eastAsia="宋体"/>
          <w:lang w:val="en-US" w:eastAsia="zh-CN"/>
        </w:rPr>
      </w:pPr>
      <w:bookmarkStart w:id="15" w:name="_Toc9170"/>
      <w:r>
        <w:rPr>
          <w:rFonts w:hint="eastAsia"/>
          <w:lang w:val="en-US" w:eastAsia="zh-CN"/>
        </w:rPr>
        <w:t>Local Record</w:t>
      </w:r>
      <w:bookmarkEnd w:id="15"/>
    </w:p>
    <w:p>
      <w:r>
        <w:tab/>
      </w:r>
      <w:r>
        <w:rPr>
          <w:rFonts w:hint="eastAsia"/>
          <w:lang w:val="en-US" w:eastAsia="zh-CN"/>
        </w:rPr>
        <w:t>Choice connected camera and double click it to search local recording file automatically, it only support third party player to play recording file now.</w:t>
      </w:r>
    </w:p>
    <w:p>
      <w:r>
        <w:tab/>
      </w:r>
      <w:r>
        <w:rPr>
          <w:rFonts w:hint="eastAsia"/>
          <w:lang w:val="en-US" w:eastAsia="zh-CN"/>
        </w:rPr>
        <w:t xml:space="preserve">Tips: Open the local record, you can find record by right click as </w:t>
      </w:r>
      <w:r>
        <w:rPr>
          <w:rFonts w:hint="eastAsia" w:ascii="宋体" w:hAnsi="宋体"/>
          <w:lang w:eastAsia="zh-CN"/>
        </w:rPr>
        <w:t xml:space="preserve">Figure </w:t>
      </w:r>
      <w:r>
        <w:rPr>
          <w:rFonts w:hint="eastAsia"/>
        </w:rPr>
        <w:t>16</w:t>
      </w:r>
      <w:r>
        <w:rPr>
          <w:rFonts w:hint="eastAsia"/>
          <w:lang w:val="en-US" w:eastAsia="zh-CN"/>
        </w:rPr>
        <w:t>.</w:t>
      </w:r>
    </w:p>
    <w:p>
      <w:pPr>
        <w:widowControl/>
        <w:jc w:val="center"/>
        <w:rPr>
          <w:rFonts w:ascii="宋体" w:hAnsi="宋体" w:eastAsia="宋体" w:cs="宋体"/>
          <w:kern w:val="0"/>
          <w:sz w:val="24"/>
          <w:szCs w:val="24"/>
        </w:rPr>
      </w:pPr>
      <w:r>
        <w:rPr>
          <w:rFonts w:ascii="Calibri" w:hAnsi="Calibri" w:eastAsia="宋体" w:cs="黑体"/>
          <w:kern w:val="2"/>
          <w:sz w:val="21"/>
          <w:szCs w:val="22"/>
          <w:lang w:val="en-US" w:eastAsia="zh-CN" w:bidi="ar-SA"/>
        </w:rPr>
        <w:pict>
          <v:shape id="图片 74" o:spid="_x0000_s1081" type="#_x0000_t75" style="height:288.65pt;width:415.3pt;rotation:0f;" o:ole="f" fillcolor="#FFFFFF" filled="f" o:preferrelative="t" stroked="f" coordorigin="0,0" coordsize="21600,21600">
            <v:fill on="f" color2="#FFFFFF" focus="0%"/>
            <v:imagedata gain="65536f" blacklevel="0f" gamma="0" o:title="" r:id="rId50"/>
            <o:lock v:ext="edit" position="f" selection="f" grouping="f" rotation="f" cropping="f" text="f" aspectratio="t"/>
            <w10:wrap type="none"/>
            <w10:anchorlock/>
          </v:shape>
        </w:pict>
      </w:r>
    </w:p>
    <w:p>
      <w:pPr>
        <w:widowControl/>
        <w:jc w:val="center"/>
      </w:pPr>
      <w:r>
        <w:rPr>
          <w:rFonts w:hint="eastAsia" w:ascii="宋体" w:hAnsi="宋体" w:cs="宋体"/>
          <w:kern w:val="0"/>
          <w:sz w:val="24"/>
          <w:szCs w:val="24"/>
          <w:lang w:eastAsia="zh-CN"/>
        </w:rPr>
        <w:t xml:space="preserve">Figure </w:t>
      </w:r>
      <w:r>
        <w:rPr>
          <w:rFonts w:hint="eastAsia"/>
        </w:rPr>
        <w:t>16</w:t>
      </w:r>
    </w:p>
    <w:p>
      <w:pPr>
        <w:widowControl/>
        <w:jc w:val="left"/>
      </w:pPr>
      <w:r>
        <w:br w:type="page"/>
      </w:r>
    </w:p>
    <w:p>
      <w:pPr>
        <w:pStyle w:val="4"/>
        <w:spacing w:before="0" w:after="0"/>
        <w:rPr>
          <w:sz w:val="24"/>
        </w:rPr>
      </w:pPr>
      <w:bookmarkStart w:id="16" w:name="_Toc30539"/>
      <w:r>
        <w:rPr>
          <w:rFonts w:hint="eastAsia"/>
          <w:sz w:val="24"/>
          <w:lang w:val="en-US" w:eastAsia="zh-CN"/>
        </w:rPr>
        <w:t>Remote Record</w:t>
      </w:r>
      <w:bookmarkEnd w:id="16"/>
    </w:p>
    <w:p>
      <w:r>
        <w:tab/>
      </w:r>
      <w:r>
        <w:rPr>
          <w:rFonts w:hint="eastAsia"/>
          <w:lang w:val="en-US" w:eastAsia="zh-CN"/>
        </w:rPr>
        <w:t xml:space="preserve">Choice connected camera and double click it to search recording file in SD card automatically as </w:t>
      </w:r>
      <w:r>
        <w:rPr>
          <w:rFonts w:hint="eastAsia"/>
          <w:lang w:eastAsia="zh-CN"/>
        </w:rPr>
        <w:t xml:space="preserve">Figure </w:t>
      </w:r>
      <w:r>
        <w:rPr>
          <w:rFonts w:hint="eastAsia"/>
        </w:rPr>
        <w:t>17</w:t>
      </w:r>
      <w:r>
        <w:rPr>
          <w:rFonts w:hint="eastAsia"/>
          <w:lang w:val="en-US" w:eastAsia="zh-CN"/>
        </w:rPr>
        <w:t>.</w:t>
      </w:r>
    </w:p>
    <w:p>
      <w:pPr>
        <w:ind w:firstLine="420"/>
      </w:pPr>
      <w:r>
        <w:rPr>
          <w:rFonts w:hint="eastAsia"/>
          <w:lang w:val="en-US" w:eastAsia="zh-CN"/>
        </w:rPr>
        <w:t xml:space="preserve">Tips: double click the record file you want to view, it will skip to playback interface automatically as </w:t>
      </w:r>
      <w:r>
        <w:rPr>
          <w:rFonts w:hint="eastAsia"/>
          <w:lang w:eastAsia="zh-CN"/>
        </w:rPr>
        <w:t xml:space="preserve">Figure </w:t>
      </w:r>
      <w:r>
        <w:rPr>
          <w:rFonts w:hint="eastAsia"/>
        </w:rPr>
        <w:t>18</w:t>
      </w:r>
      <w:r>
        <w:rPr>
          <w:rFonts w:hint="eastAsia"/>
          <w:lang w:val="en-US" w:eastAsia="zh-CN"/>
        </w:rPr>
        <w:t>.</w:t>
      </w:r>
    </w:p>
    <w:p>
      <w:pPr>
        <w:jc w:val="center"/>
      </w:pPr>
      <w:r>
        <w:rPr>
          <w:rFonts w:ascii="Calibri" w:hAnsi="Calibri" w:eastAsia="宋体" w:cs="黑体"/>
          <w:kern w:val="2"/>
          <w:sz w:val="21"/>
          <w:szCs w:val="22"/>
          <w:lang w:val="en-US" w:eastAsia="zh-CN" w:bidi="ar-SA"/>
        </w:rPr>
        <w:pict>
          <v:shape id="图片 75" o:spid="_x0000_s1082" type="#_x0000_t75" style="height:277.8pt;width:399.7pt;rotation:0f;" o:ole="f" fillcolor="#FFFFFF" filled="f" o:preferrelative="t" stroked="f" coordorigin="0,0" coordsize="21600,21600">
            <v:fill on="f" color2="#FFFFFF" focus="0%"/>
            <v:imagedata gain="65536f" blacklevel="0f" gamma="0" o:title="" r:id="rId51"/>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17</w:t>
      </w:r>
    </w:p>
    <w:p>
      <w:pPr>
        <w:jc w:val="center"/>
      </w:pPr>
      <w:r>
        <w:rPr>
          <w:rFonts w:ascii="Calibri" w:hAnsi="Calibri" w:eastAsia="宋体" w:cs="黑体"/>
          <w:kern w:val="2"/>
          <w:sz w:val="21"/>
          <w:szCs w:val="22"/>
          <w:lang w:val="en-US" w:eastAsia="zh-CN" w:bidi="ar-SA"/>
        </w:rPr>
        <w:pict>
          <v:shape id="图片 76" o:spid="_x0000_s1083" type="#_x0000_t75" style="height:277.75pt;width:399.7pt;rotation:0f;" o:ole="f" fillcolor="#FFFFFF" filled="f" o:preferrelative="t" stroked="f" coordorigin="0,0" coordsize="21600,21600">
            <v:fill on="f" color2="#FFFFFF" focus="0%"/>
            <v:imagedata gain="65536f" blacklevel="0f" gamma="0" o:title="" r:id="rId52"/>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18</w:t>
      </w:r>
    </w:p>
    <w:p>
      <w:pPr>
        <w:pStyle w:val="3"/>
        <w:spacing w:before="0" w:after="0"/>
        <w:rPr>
          <w:sz w:val="28"/>
        </w:rPr>
      </w:pPr>
      <w:bookmarkStart w:id="17" w:name="_Toc5588"/>
      <w:r>
        <w:rPr>
          <w:rFonts w:hint="eastAsia"/>
          <w:sz w:val="28"/>
          <w:lang w:val="en-US" w:eastAsia="zh-CN"/>
        </w:rPr>
        <w:t>System Setting(Local Setting)</w:t>
      </w:r>
      <w:bookmarkEnd w:id="17"/>
    </w:p>
    <w:p>
      <w:r>
        <w:tab/>
      </w:r>
      <w:r>
        <w:rPr>
          <w:rFonts w:hint="eastAsia"/>
          <w:lang w:val="en-US" w:eastAsia="zh-CN"/>
        </w:rPr>
        <w:t>You can set up the local recor, snapshot storage path, recording duration and change the system language as figure 19.</w:t>
      </w:r>
    </w:p>
    <w:p>
      <w:pPr>
        <w:jc w:val="center"/>
      </w:pPr>
      <w:r>
        <w:rPr>
          <w:rFonts w:ascii="Calibri" w:hAnsi="Calibri" w:eastAsia="宋体" w:cs="黑体"/>
          <w:kern w:val="2"/>
          <w:sz w:val="21"/>
          <w:szCs w:val="22"/>
          <w:lang w:val="en-US" w:eastAsia="zh-CN" w:bidi="ar-SA"/>
        </w:rPr>
        <w:pict>
          <v:shape id="图片 77" o:spid="_x0000_s1084" type="#_x0000_t75" style="height:288.65pt;width:415.3pt;rotation:0f;" o:ole="f" fillcolor="#FFFFFF" filled="f" o:preferrelative="t" stroked="f" coordorigin="0,0" coordsize="21600,21600">
            <v:fill on="f" color2="#FFFFFF" focus="0%"/>
            <v:imagedata gain="65536f" blacklevel="0f" gamma="0" o:title="" r:id="rId53"/>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19</w:t>
      </w:r>
    </w:p>
    <w:p>
      <w:pPr>
        <w:pStyle w:val="3"/>
        <w:spacing w:before="0" w:after="0"/>
        <w:rPr>
          <w:rFonts w:hint="eastAsia" w:eastAsia="宋体"/>
          <w:sz w:val="28"/>
          <w:lang w:val="en-US" w:eastAsia="zh-CN"/>
        </w:rPr>
      </w:pPr>
      <w:bookmarkStart w:id="18" w:name="_Toc1488"/>
      <w:r>
        <w:rPr>
          <w:rFonts w:hint="eastAsia"/>
          <w:sz w:val="28"/>
          <w:lang w:val="en-US" w:eastAsia="zh-CN"/>
        </w:rPr>
        <w:t>Camera Log</w:t>
      </w:r>
      <w:bookmarkEnd w:id="18"/>
    </w:p>
    <w:p>
      <w:r>
        <w:tab/>
      </w:r>
      <w:r>
        <w:rPr>
          <w:rFonts w:hint="eastAsia"/>
          <w:lang w:val="en-US" w:eastAsia="zh-CN"/>
        </w:rPr>
        <w:t>You can check if the camera is online here, example for alarm information as figure 20.</w:t>
      </w:r>
    </w:p>
    <w:p>
      <w:pPr>
        <w:jc w:val="center"/>
      </w:pPr>
      <w:r>
        <w:rPr>
          <w:rFonts w:ascii="Calibri" w:hAnsi="Calibri" w:eastAsia="宋体" w:cs="黑体"/>
          <w:kern w:val="2"/>
          <w:sz w:val="21"/>
          <w:szCs w:val="22"/>
          <w:lang w:val="en-US" w:eastAsia="zh-CN" w:bidi="ar-SA"/>
        </w:rPr>
        <w:pict>
          <v:shape id="图片 79" o:spid="_x0000_s1085" type="#_x0000_t75" style="height:279.15pt;width:401.6pt;rotation:0f;" o:ole="f" fillcolor="#FFFFFF" filled="f" o:preferrelative="t" stroked="f" coordorigin="0,0" coordsize="21600,21600">
            <v:fill on="f" color2="#FFFFFF" focus="0%"/>
            <v:imagedata gain="65536f" blacklevel="0f" gamma="0" o:title="" r:id="rId54"/>
            <o:lock v:ext="edit" position="f" selection="f" grouping="f" rotation="f" cropping="f" text="f" aspectratio="t"/>
            <w10:wrap type="none"/>
            <w10:anchorlock/>
          </v:shape>
        </w:pict>
      </w:r>
    </w:p>
    <w:p>
      <w:pPr>
        <w:jc w:val="center"/>
      </w:pPr>
      <w:r>
        <w:rPr>
          <w:rFonts w:hint="eastAsia"/>
          <w:lang w:eastAsia="zh-CN"/>
        </w:rPr>
        <w:t xml:space="preserve">Figure </w:t>
      </w:r>
      <w:r>
        <w:rPr>
          <w:rFonts w:hint="eastAsia"/>
        </w:rPr>
        <w:t>20</w:t>
      </w:r>
    </w:p>
    <w:p/>
    <w:p/>
    <w:p/>
    <w:p/>
    <w:p/>
    <w:p/>
    <w:sectPr>
      <w:headerReference r:id="rId4" w:type="default"/>
      <w:pgSz w:w="11906" w:h="16838"/>
      <w:pgMar w:top="1440" w:right="1800" w:bottom="1440" w:left="1800"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A00002EF" w:usb1="4000207B" w:usb2="00000000" w:usb3="00000000" w:csb0="2000009F" w:csb1="00000000"/>
  </w:font>
  <w:font w:name="Calibri Light">
    <w:altName w:val="Calibri"/>
    <w:panose1 w:val="020F0302020204030204"/>
    <w:charset w:val="00"/>
    <w:family w:val="auto"/>
    <w:pitch w:val="default"/>
    <w:sig w:usb0="A00002EF" w:usb1="4000207B" w:usb2="00000000" w:usb3="00000000" w:csb0="2000019F" w:csb1="00000000"/>
  </w:font>
  <w:font w:name="Adobe 宋体 Std L">
    <w:altName w:val="宋体"/>
    <w:panose1 w:val="00000000000000000000"/>
    <w:charset w:val="86"/>
    <w:family w:val="auto"/>
    <w:pitch w:val="default"/>
    <w:sig w:usb0="00000207" w:usb1="0A0F1810" w:usb2="00000016" w:usb3="00000000" w:csb0="00060007" w:csb1="00000000"/>
  </w:font>
  <w:font w:name="Cambria">
    <w:panose1 w:val="02040503050406030204"/>
    <w:charset w:val="00"/>
    <w:family w:val="auto"/>
    <w:pitch w:val="default"/>
    <w:sig w:usb0="A00002EF" w:usb1="4000004B" w:usb2="00000000" w:usb3="00000000" w:csb0="2000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Bdr>
        <w:bottom w:val="single" w:color="auto" w:sz="4" w:space="1"/>
      </w:pBdr>
      <w:jc w:val="center"/>
    </w:pPr>
    <w:r>
      <w:rPr>
        <w:rFonts w:ascii="Calibri" w:hAnsi="Calibri" w:eastAsia="宋体" w:cs="黑体"/>
        <w:kern w:val="2"/>
        <w:sz w:val="21"/>
        <w:szCs w:val="22"/>
        <w:lang w:val="en-US" w:eastAsia="zh-CN" w:bidi="ar-SA"/>
      </w:rPr>
      <w:pict>
        <v:shape id="图片 73" o:spid="_x0000_s1025" type="#_x0000_t75" style="height:30.45pt;width:30.45pt;rotation:0f;" o:ole="f" fillcolor="#FFFFFF" filled="f" o:preferrelative="t" stroked="f" coordorigin="0,0" coordsize="21600,21600">
          <v:fill on="f" color2="#FFFFFF" focus="0%"/>
          <v:imagedata gain="65536f" blacklevel="0f" gamma="0" o:title="" r:id="rId1"/>
          <o:lock v:ext="edit" position="f" selection="f" grouping="f" rotation="f" cropping="f" text="f" aspectratio="t"/>
          <w10:wrap type="none"/>
          <w10:anchorlock/>
        </v:shape>
      </w:pict>
    </w:r>
    <w:r>
      <w:rPr>
        <w:rFonts w:hint="eastAsia" w:ascii="Adobe 宋体 Std L" w:hAnsi="Adobe 宋体 Std L" w:eastAsia="Adobe 宋体 Std L"/>
        <w:b/>
        <w:sz w:val="48"/>
      </w:rPr>
      <w:t xml:space="preserve"> </w:t>
    </w:r>
    <w:r>
      <w:rPr>
        <w:rFonts w:ascii="Adobe 宋体 Std L" w:hAnsi="Adobe 宋体 Std L" w:eastAsia="Adobe 宋体 Std L"/>
        <w:b/>
        <w:sz w:val="48"/>
      </w:rPr>
      <w:t xml:space="preserve">                  </w:t>
    </w:r>
    <w:r>
      <w:rPr>
        <w:rFonts w:hint="eastAsia"/>
      </w:rPr>
      <w:t xml:space="preserve">iSmartViewPro 2.0 </w:t>
    </w:r>
    <w:r>
      <w:rPr>
        <w:rFonts w:hint="eastAsia"/>
        <w:lang w:val="en-US" w:eastAsia="zh-CN"/>
      </w:rPr>
      <w:t>Operation Guide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794715161">
    <w:nsid w:val="6AF92E19"/>
    <w:multiLevelType w:val="multilevel"/>
    <w:tmpl w:val="6AF92E19"/>
    <w:lvl w:ilvl="0" w:tentative="1">
      <w:start w:val="1"/>
      <w:numFmt w:val="bullet"/>
      <w:lvlText w:val=""/>
      <w:lvlJc w:val="left"/>
      <w:pPr>
        <w:ind w:left="840" w:hanging="420"/>
      </w:pPr>
      <w:rPr>
        <w:rFonts w:hint="default" w:ascii="Wingdings" w:hAnsi="Wingdings"/>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abstractNum w:abstractNumId="1954046153">
    <w:nsid w:val="747860C9"/>
    <w:multiLevelType w:val="multilevel"/>
    <w:tmpl w:val="747860C9"/>
    <w:lvl w:ilvl="0" w:tentative="1">
      <w:start w:val="1"/>
      <w:numFmt w:val="bullet"/>
      <w:lvlText w:val=""/>
      <w:lvlJc w:val="left"/>
      <w:pPr>
        <w:ind w:left="420" w:hanging="420"/>
      </w:pPr>
      <w:rPr>
        <w:rFonts w:hint="default" w:ascii="Wingdings" w:hAnsi="Wingdings"/>
      </w:rPr>
    </w:lvl>
    <w:lvl w:ilvl="1" w:tentative="1">
      <w:start w:val="1"/>
      <w:numFmt w:val="bullet"/>
      <w:lvlText w:val=""/>
      <w:lvlJc w:val="left"/>
      <w:pPr>
        <w:ind w:left="840" w:hanging="420"/>
      </w:pPr>
      <w:rPr>
        <w:rFonts w:hint="default" w:ascii="Wingdings" w:hAnsi="Wingdings"/>
      </w:rPr>
    </w:lvl>
    <w:lvl w:ilvl="2" w:tentative="1">
      <w:start w:val="1"/>
      <w:numFmt w:val="bullet"/>
      <w:lvlText w:val=""/>
      <w:lvlJc w:val="left"/>
      <w:pPr>
        <w:ind w:left="1260" w:hanging="420"/>
      </w:pPr>
      <w:rPr>
        <w:rFonts w:hint="default" w:ascii="Wingdings" w:hAnsi="Wingdings"/>
      </w:rPr>
    </w:lvl>
    <w:lvl w:ilvl="3" w:tentative="1">
      <w:start w:val="1"/>
      <w:numFmt w:val="bullet"/>
      <w:lvlText w:val=""/>
      <w:lvlJc w:val="left"/>
      <w:pPr>
        <w:ind w:left="1680" w:hanging="420"/>
      </w:pPr>
      <w:rPr>
        <w:rFonts w:hint="default" w:ascii="Wingdings" w:hAnsi="Wingdings"/>
      </w:rPr>
    </w:lvl>
    <w:lvl w:ilvl="4" w:tentative="1">
      <w:start w:val="1"/>
      <w:numFmt w:val="bullet"/>
      <w:lvlText w:val=""/>
      <w:lvlJc w:val="left"/>
      <w:pPr>
        <w:ind w:left="2100" w:hanging="420"/>
      </w:pPr>
      <w:rPr>
        <w:rFonts w:hint="default" w:ascii="Wingdings" w:hAnsi="Wingdings"/>
      </w:rPr>
    </w:lvl>
    <w:lvl w:ilvl="5" w:tentative="1">
      <w:start w:val="1"/>
      <w:numFmt w:val="bullet"/>
      <w:lvlText w:val=""/>
      <w:lvlJc w:val="left"/>
      <w:pPr>
        <w:ind w:left="2520" w:hanging="420"/>
      </w:pPr>
      <w:rPr>
        <w:rFonts w:hint="default" w:ascii="Wingdings" w:hAnsi="Wingdings"/>
      </w:rPr>
    </w:lvl>
    <w:lvl w:ilvl="6" w:tentative="1">
      <w:start w:val="1"/>
      <w:numFmt w:val="bullet"/>
      <w:lvlText w:val=""/>
      <w:lvlJc w:val="left"/>
      <w:pPr>
        <w:ind w:left="2940" w:hanging="420"/>
      </w:pPr>
      <w:rPr>
        <w:rFonts w:hint="default" w:ascii="Wingdings" w:hAnsi="Wingdings"/>
      </w:rPr>
    </w:lvl>
    <w:lvl w:ilvl="7" w:tentative="1">
      <w:start w:val="1"/>
      <w:numFmt w:val="bullet"/>
      <w:lvlText w:val=""/>
      <w:lvlJc w:val="left"/>
      <w:pPr>
        <w:ind w:left="3360" w:hanging="420"/>
      </w:pPr>
      <w:rPr>
        <w:rFonts w:hint="default" w:ascii="Wingdings" w:hAnsi="Wingdings"/>
      </w:rPr>
    </w:lvl>
    <w:lvl w:ilvl="8" w:tentative="1">
      <w:start w:val="1"/>
      <w:numFmt w:val="bullet"/>
      <w:lvlText w:val=""/>
      <w:lvlJc w:val="left"/>
      <w:pPr>
        <w:ind w:left="3780" w:hanging="420"/>
      </w:pPr>
      <w:rPr>
        <w:rFonts w:hint="default" w:ascii="Wingdings" w:hAnsi="Wingdings"/>
      </w:rPr>
    </w:lvl>
  </w:abstractNum>
  <w:abstractNum w:abstractNumId="18">
    <w:nsid w:val="00000012"/>
    <w:multiLevelType w:val="multilevel"/>
    <w:tmpl w:val="00000012"/>
    <w:lvl w:ilvl="0" w:tentative="1">
      <w:start w:val="1"/>
      <w:numFmt w:val="decimal"/>
      <w:lvlText w:val="%1."/>
      <w:lvlJc w:val="left"/>
      <w:pPr>
        <w:tabs>
          <w:tab w:val="left" w:pos="420"/>
        </w:tabs>
        <w:ind w:left="420" w:hanging="420"/>
      </w:p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15">
    <w:nsid w:val="0000000F"/>
    <w:multiLevelType w:val="multilevel"/>
    <w:tmpl w:val="0000000F"/>
    <w:lvl w:ilvl="0" w:tentative="1">
      <w:start w:val="1"/>
      <w:numFmt w:val="bullet"/>
      <w:lvlText w:val=""/>
      <w:lvlJc w:val="left"/>
      <w:pPr>
        <w:tabs>
          <w:tab w:val="left" w:pos="420"/>
        </w:tabs>
        <w:ind w:left="420" w:hanging="420"/>
      </w:pPr>
      <w:rPr>
        <w:rFonts w:hint="default" w:ascii="Wingdings" w:hAnsi="Wingdings"/>
      </w:rPr>
    </w:lvl>
    <w:lvl w:ilvl="1" w:tentative="1">
      <w:start w:val="1"/>
      <w:numFmt w:val="bullet"/>
      <w:lvlText w:val=""/>
      <w:lvlJc w:val="left"/>
      <w:pPr>
        <w:tabs>
          <w:tab w:val="left" w:pos="840"/>
        </w:tabs>
        <w:ind w:left="840" w:hanging="420"/>
      </w:pPr>
      <w:rPr>
        <w:rFonts w:hint="default" w:ascii="Wingdings" w:hAnsi="Wingdings"/>
      </w:rPr>
    </w:lvl>
    <w:lvl w:ilvl="2" w:tentative="1">
      <w:start w:val="1"/>
      <w:numFmt w:val="bullet"/>
      <w:lvlText w:val=""/>
      <w:lvlJc w:val="left"/>
      <w:pPr>
        <w:tabs>
          <w:tab w:val="left" w:pos="1260"/>
        </w:tabs>
        <w:ind w:left="1260" w:hanging="420"/>
      </w:pPr>
      <w:rPr>
        <w:rFonts w:hint="default" w:ascii="Wingdings" w:hAnsi="Wingdings"/>
      </w:rPr>
    </w:lvl>
    <w:lvl w:ilvl="3" w:tentative="1">
      <w:start w:val="1"/>
      <w:numFmt w:val="bullet"/>
      <w:lvlText w:val=""/>
      <w:lvlJc w:val="left"/>
      <w:pPr>
        <w:tabs>
          <w:tab w:val="left" w:pos="1680"/>
        </w:tabs>
        <w:ind w:left="1680" w:hanging="420"/>
      </w:pPr>
      <w:rPr>
        <w:rFonts w:hint="default" w:ascii="Wingdings" w:hAnsi="Wingdings"/>
      </w:rPr>
    </w:lvl>
    <w:lvl w:ilvl="4" w:tentative="1">
      <w:start w:val="1"/>
      <w:numFmt w:val="bullet"/>
      <w:lvlText w:val=""/>
      <w:lvlJc w:val="left"/>
      <w:pPr>
        <w:tabs>
          <w:tab w:val="left" w:pos="2100"/>
        </w:tabs>
        <w:ind w:left="2100" w:hanging="420"/>
      </w:pPr>
      <w:rPr>
        <w:rFonts w:hint="default" w:ascii="Wingdings" w:hAnsi="Wingdings"/>
      </w:rPr>
    </w:lvl>
    <w:lvl w:ilvl="5" w:tentative="1">
      <w:start w:val="1"/>
      <w:numFmt w:val="bullet"/>
      <w:lvlText w:val=""/>
      <w:lvlJc w:val="left"/>
      <w:pPr>
        <w:tabs>
          <w:tab w:val="left" w:pos="2520"/>
        </w:tabs>
        <w:ind w:left="2520" w:hanging="420"/>
      </w:pPr>
      <w:rPr>
        <w:rFonts w:hint="default" w:ascii="Wingdings" w:hAnsi="Wingdings"/>
      </w:rPr>
    </w:lvl>
    <w:lvl w:ilvl="6" w:tentative="1">
      <w:start w:val="1"/>
      <w:numFmt w:val="bullet"/>
      <w:lvlText w:val=""/>
      <w:lvlJc w:val="left"/>
      <w:pPr>
        <w:tabs>
          <w:tab w:val="left" w:pos="2940"/>
        </w:tabs>
        <w:ind w:left="2940" w:hanging="420"/>
      </w:pPr>
      <w:rPr>
        <w:rFonts w:hint="default" w:ascii="Wingdings" w:hAnsi="Wingdings"/>
      </w:rPr>
    </w:lvl>
    <w:lvl w:ilvl="7" w:tentative="1">
      <w:start w:val="1"/>
      <w:numFmt w:val="bullet"/>
      <w:lvlText w:val=""/>
      <w:lvlJc w:val="left"/>
      <w:pPr>
        <w:tabs>
          <w:tab w:val="left" w:pos="3360"/>
        </w:tabs>
        <w:ind w:left="3360" w:hanging="420"/>
      </w:pPr>
      <w:rPr>
        <w:rFonts w:hint="default" w:ascii="Wingdings" w:hAnsi="Wingdings"/>
      </w:rPr>
    </w:lvl>
    <w:lvl w:ilvl="8" w:tentative="1">
      <w:start w:val="1"/>
      <w:numFmt w:val="bullet"/>
      <w:lvlText w:val=""/>
      <w:lvlJc w:val="left"/>
      <w:pPr>
        <w:tabs>
          <w:tab w:val="left" w:pos="3780"/>
        </w:tabs>
        <w:ind w:left="3780" w:hanging="420"/>
      </w:pPr>
      <w:rPr>
        <w:rFonts w:hint="default" w:ascii="Wingdings" w:hAnsi="Wingdings"/>
      </w:rPr>
    </w:lvl>
  </w:abstractNum>
  <w:abstractNum w:abstractNumId="30">
    <w:nsid w:val="0000001E"/>
    <w:multiLevelType w:val="multilevel"/>
    <w:tmpl w:val="0000001E"/>
    <w:lvl w:ilvl="0" w:tentative="1">
      <w:start w:val="1"/>
      <w:numFmt w:val="decimal"/>
      <w:lvlText w:val="%1、"/>
      <w:lvlJc w:val="left"/>
      <w:pPr>
        <w:tabs>
          <w:tab w:val="left" w:pos="360"/>
        </w:tabs>
        <w:ind w:left="360" w:hanging="360"/>
      </w:pPr>
      <w:rPr>
        <w:rFonts w:hint="default"/>
      </w:rPr>
    </w:lvl>
    <w:lvl w:ilvl="1" w:tentative="1">
      <w:start w:val="5"/>
      <w:numFmt w:val="decimal"/>
      <w:lvlText w:val="%2."/>
      <w:lvlJc w:val="left"/>
      <w:pPr>
        <w:tabs>
          <w:tab w:val="left" w:pos="780"/>
        </w:tabs>
        <w:ind w:left="780" w:hanging="360"/>
      </w:pPr>
      <w:rPr>
        <w:rFonts w:hint="default"/>
      </w:r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3">
    <w:nsid w:val="00000003"/>
    <w:multiLevelType w:val="multilevel"/>
    <w:tmpl w:val="00000003"/>
    <w:lvl w:ilvl="0" w:tentative="1">
      <w:start w:val="1"/>
      <w:numFmt w:val="bullet"/>
      <w:lvlText w:val=""/>
      <w:lvlJc w:val="left"/>
      <w:pPr>
        <w:tabs>
          <w:tab w:val="left" w:pos="420"/>
        </w:tabs>
        <w:ind w:left="420" w:hanging="420"/>
      </w:pPr>
      <w:rPr>
        <w:rFonts w:hint="default" w:ascii="Wingdings" w:hAnsi="Wingdings"/>
      </w:rPr>
    </w:lvl>
    <w:lvl w:ilvl="1" w:tentative="1">
      <w:start w:val="1"/>
      <w:numFmt w:val="bullet"/>
      <w:lvlText w:val=""/>
      <w:lvlJc w:val="left"/>
      <w:pPr>
        <w:tabs>
          <w:tab w:val="left" w:pos="840"/>
        </w:tabs>
        <w:ind w:left="840" w:hanging="420"/>
      </w:pPr>
      <w:rPr>
        <w:rFonts w:hint="default" w:ascii="Wingdings" w:hAnsi="Wingdings"/>
      </w:rPr>
    </w:lvl>
    <w:lvl w:ilvl="2" w:tentative="1">
      <w:start w:val="1"/>
      <w:numFmt w:val="bullet"/>
      <w:lvlText w:val=""/>
      <w:lvlJc w:val="left"/>
      <w:pPr>
        <w:tabs>
          <w:tab w:val="left" w:pos="1260"/>
        </w:tabs>
        <w:ind w:left="1260" w:hanging="420"/>
      </w:pPr>
      <w:rPr>
        <w:rFonts w:hint="default" w:ascii="Wingdings" w:hAnsi="Wingdings"/>
      </w:rPr>
    </w:lvl>
    <w:lvl w:ilvl="3" w:tentative="1">
      <w:start w:val="1"/>
      <w:numFmt w:val="bullet"/>
      <w:lvlText w:val=""/>
      <w:lvlJc w:val="left"/>
      <w:pPr>
        <w:tabs>
          <w:tab w:val="left" w:pos="1680"/>
        </w:tabs>
        <w:ind w:left="1680" w:hanging="420"/>
      </w:pPr>
      <w:rPr>
        <w:rFonts w:hint="default" w:ascii="Wingdings" w:hAnsi="Wingdings"/>
      </w:rPr>
    </w:lvl>
    <w:lvl w:ilvl="4" w:tentative="1">
      <w:start w:val="1"/>
      <w:numFmt w:val="bullet"/>
      <w:lvlText w:val=""/>
      <w:lvlJc w:val="left"/>
      <w:pPr>
        <w:tabs>
          <w:tab w:val="left" w:pos="2100"/>
        </w:tabs>
        <w:ind w:left="2100" w:hanging="420"/>
      </w:pPr>
      <w:rPr>
        <w:rFonts w:hint="default" w:ascii="Wingdings" w:hAnsi="Wingdings"/>
      </w:rPr>
    </w:lvl>
    <w:lvl w:ilvl="5" w:tentative="1">
      <w:start w:val="1"/>
      <w:numFmt w:val="bullet"/>
      <w:lvlText w:val=""/>
      <w:lvlJc w:val="left"/>
      <w:pPr>
        <w:tabs>
          <w:tab w:val="left" w:pos="2520"/>
        </w:tabs>
        <w:ind w:left="2520" w:hanging="420"/>
      </w:pPr>
      <w:rPr>
        <w:rFonts w:hint="default" w:ascii="Wingdings" w:hAnsi="Wingdings"/>
      </w:rPr>
    </w:lvl>
    <w:lvl w:ilvl="6" w:tentative="1">
      <w:start w:val="1"/>
      <w:numFmt w:val="bullet"/>
      <w:lvlText w:val=""/>
      <w:lvlJc w:val="left"/>
      <w:pPr>
        <w:tabs>
          <w:tab w:val="left" w:pos="2940"/>
        </w:tabs>
        <w:ind w:left="2940" w:hanging="420"/>
      </w:pPr>
      <w:rPr>
        <w:rFonts w:hint="default" w:ascii="Wingdings" w:hAnsi="Wingdings"/>
      </w:rPr>
    </w:lvl>
    <w:lvl w:ilvl="7" w:tentative="1">
      <w:start w:val="1"/>
      <w:numFmt w:val="bullet"/>
      <w:lvlText w:val=""/>
      <w:lvlJc w:val="left"/>
      <w:pPr>
        <w:tabs>
          <w:tab w:val="left" w:pos="3360"/>
        </w:tabs>
        <w:ind w:left="3360" w:hanging="420"/>
      </w:pPr>
      <w:rPr>
        <w:rFonts w:hint="default" w:ascii="Wingdings" w:hAnsi="Wingdings"/>
      </w:rPr>
    </w:lvl>
    <w:lvl w:ilvl="8" w:tentative="1">
      <w:start w:val="1"/>
      <w:numFmt w:val="bullet"/>
      <w:lvlText w:val=""/>
      <w:lvlJc w:val="left"/>
      <w:pPr>
        <w:tabs>
          <w:tab w:val="left" w:pos="3780"/>
        </w:tabs>
        <w:ind w:left="3780" w:hanging="420"/>
      </w:pPr>
      <w:rPr>
        <w:rFonts w:hint="default" w:ascii="Wingdings" w:hAnsi="Wingdings"/>
      </w:rPr>
    </w:lvl>
  </w:abstractNum>
  <w:num w:numId="1">
    <w:abstractNumId w:val="30"/>
  </w:num>
  <w:num w:numId="2">
    <w:abstractNumId w:val="3"/>
  </w:num>
  <w:num w:numId="3">
    <w:abstractNumId w:val="15"/>
  </w:num>
  <w:num w:numId="4">
    <w:abstractNumId w:val="18"/>
  </w:num>
  <w:num w:numId="5">
    <w:abstractNumId w:val="1954046153"/>
  </w:num>
  <w:num w:numId="6">
    <w:abstractNumId w:val="179471516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adjustLineHeightInTable/>
    <w:doNotBreakWrappedTables/>
    <w:doNotWrapTextWithPunct/>
    <w:doNotUseEastAsianBreakRules/>
    <w:useFELayout/>
    <w:doNotUseIndentAsNumberingTabStop/>
    <w:useNormalStyleForList/>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322EBD"/>
    <w:rsid w:val="000459FD"/>
    <w:rsid w:val="00063105"/>
    <w:rsid w:val="000C09BE"/>
    <w:rsid w:val="0011141E"/>
    <w:rsid w:val="00125F51"/>
    <w:rsid w:val="00127FC0"/>
    <w:rsid w:val="001743DA"/>
    <w:rsid w:val="00243862"/>
    <w:rsid w:val="002446DA"/>
    <w:rsid w:val="002466B5"/>
    <w:rsid w:val="00263E30"/>
    <w:rsid w:val="002659B5"/>
    <w:rsid w:val="00267A49"/>
    <w:rsid w:val="002873D6"/>
    <w:rsid w:val="002B0D4E"/>
    <w:rsid w:val="002C29DE"/>
    <w:rsid w:val="002D0484"/>
    <w:rsid w:val="002D5421"/>
    <w:rsid w:val="0030117D"/>
    <w:rsid w:val="00303CE2"/>
    <w:rsid w:val="00321A4D"/>
    <w:rsid w:val="00322EBD"/>
    <w:rsid w:val="00337E53"/>
    <w:rsid w:val="003562AE"/>
    <w:rsid w:val="00363EC7"/>
    <w:rsid w:val="00396E4F"/>
    <w:rsid w:val="003A1668"/>
    <w:rsid w:val="003C6C86"/>
    <w:rsid w:val="00417344"/>
    <w:rsid w:val="00430DE1"/>
    <w:rsid w:val="00450D4D"/>
    <w:rsid w:val="00460349"/>
    <w:rsid w:val="004A1198"/>
    <w:rsid w:val="004A679B"/>
    <w:rsid w:val="004A782E"/>
    <w:rsid w:val="004E3FD3"/>
    <w:rsid w:val="004E50A5"/>
    <w:rsid w:val="00500B0E"/>
    <w:rsid w:val="00511D53"/>
    <w:rsid w:val="00545355"/>
    <w:rsid w:val="005A4813"/>
    <w:rsid w:val="005C3071"/>
    <w:rsid w:val="005D54D6"/>
    <w:rsid w:val="005E3380"/>
    <w:rsid w:val="005E4104"/>
    <w:rsid w:val="005E7426"/>
    <w:rsid w:val="00621A04"/>
    <w:rsid w:val="006848EC"/>
    <w:rsid w:val="006C5635"/>
    <w:rsid w:val="00701987"/>
    <w:rsid w:val="007234F4"/>
    <w:rsid w:val="0074578D"/>
    <w:rsid w:val="00756FA1"/>
    <w:rsid w:val="00762A8A"/>
    <w:rsid w:val="00776AB6"/>
    <w:rsid w:val="007A3BF5"/>
    <w:rsid w:val="007E421F"/>
    <w:rsid w:val="0080124B"/>
    <w:rsid w:val="0082508C"/>
    <w:rsid w:val="008279AF"/>
    <w:rsid w:val="00830727"/>
    <w:rsid w:val="008456E6"/>
    <w:rsid w:val="00852D18"/>
    <w:rsid w:val="008804FC"/>
    <w:rsid w:val="00882002"/>
    <w:rsid w:val="008906C4"/>
    <w:rsid w:val="008A664D"/>
    <w:rsid w:val="008D5532"/>
    <w:rsid w:val="009064B2"/>
    <w:rsid w:val="009454EF"/>
    <w:rsid w:val="009462BE"/>
    <w:rsid w:val="0097565C"/>
    <w:rsid w:val="0099326F"/>
    <w:rsid w:val="009B6A86"/>
    <w:rsid w:val="009C4DD6"/>
    <w:rsid w:val="009D2209"/>
    <w:rsid w:val="009F6D41"/>
    <w:rsid w:val="00A4001B"/>
    <w:rsid w:val="00A77364"/>
    <w:rsid w:val="00A9512A"/>
    <w:rsid w:val="00AE25B0"/>
    <w:rsid w:val="00B20BB7"/>
    <w:rsid w:val="00B22D2B"/>
    <w:rsid w:val="00B447DF"/>
    <w:rsid w:val="00B4716F"/>
    <w:rsid w:val="00B62FA3"/>
    <w:rsid w:val="00BA4664"/>
    <w:rsid w:val="00BE145A"/>
    <w:rsid w:val="00C117F7"/>
    <w:rsid w:val="00C17690"/>
    <w:rsid w:val="00C537EB"/>
    <w:rsid w:val="00C61D24"/>
    <w:rsid w:val="00C747C6"/>
    <w:rsid w:val="00CC66ED"/>
    <w:rsid w:val="00CD1BC4"/>
    <w:rsid w:val="00D227FC"/>
    <w:rsid w:val="00D57030"/>
    <w:rsid w:val="00D82EBA"/>
    <w:rsid w:val="00D9681E"/>
    <w:rsid w:val="00DB584A"/>
    <w:rsid w:val="00DD4AE9"/>
    <w:rsid w:val="00DE3073"/>
    <w:rsid w:val="00DE65BF"/>
    <w:rsid w:val="00E75837"/>
    <w:rsid w:val="00EA3340"/>
    <w:rsid w:val="00EA4019"/>
    <w:rsid w:val="00EB280A"/>
    <w:rsid w:val="00EC12C6"/>
    <w:rsid w:val="00EC5A91"/>
    <w:rsid w:val="00ED5321"/>
    <w:rsid w:val="00ED5A0A"/>
    <w:rsid w:val="00EE2328"/>
    <w:rsid w:val="00EF0655"/>
    <w:rsid w:val="00F10B36"/>
    <w:rsid w:val="00F31248"/>
    <w:rsid w:val="00F609A0"/>
    <w:rsid w:val="00F77929"/>
    <w:rsid w:val="00F803B3"/>
    <w:rsid w:val="00F85425"/>
    <w:rsid w:val="00FA1658"/>
    <w:rsid w:val="00FA1B67"/>
    <w:rsid w:val="00FA4CFB"/>
    <w:rsid w:val="00FD459B"/>
    <w:rsid w:val="01FD224D"/>
    <w:rsid w:val="0A4A1C71"/>
    <w:rsid w:val="11807745"/>
    <w:rsid w:val="144D0B5D"/>
    <w:rsid w:val="14977CD7"/>
    <w:rsid w:val="176866D7"/>
    <w:rsid w:val="181C0A54"/>
    <w:rsid w:val="1B604DF7"/>
    <w:rsid w:val="1BC23B97"/>
    <w:rsid w:val="1E5828D6"/>
    <w:rsid w:val="22551E62"/>
    <w:rsid w:val="23B0469D"/>
    <w:rsid w:val="25E45737"/>
    <w:rsid w:val="26893AC5"/>
    <w:rsid w:val="26D32C40"/>
    <w:rsid w:val="27E46300"/>
    <w:rsid w:val="2F59133A"/>
    <w:rsid w:val="30F67E62"/>
    <w:rsid w:val="335F6FD7"/>
    <w:rsid w:val="351616DC"/>
    <w:rsid w:val="38972A67"/>
    <w:rsid w:val="3BB02C79"/>
    <w:rsid w:val="425659E6"/>
    <w:rsid w:val="42795B9B"/>
    <w:rsid w:val="460B5AA5"/>
    <w:rsid w:val="49AE1470"/>
    <w:rsid w:val="4BF91035"/>
    <w:rsid w:val="4F5145AF"/>
    <w:rsid w:val="50095F5C"/>
    <w:rsid w:val="50AE44EC"/>
    <w:rsid w:val="53524941"/>
    <w:rsid w:val="546A3274"/>
    <w:rsid w:val="55D101A5"/>
    <w:rsid w:val="59522196"/>
    <w:rsid w:val="5AF9704F"/>
    <w:rsid w:val="5D9A411F"/>
    <w:rsid w:val="60A85FA1"/>
    <w:rsid w:val="6199146D"/>
    <w:rsid w:val="625911EA"/>
    <w:rsid w:val="633059CA"/>
    <w:rsid w:val="63F6448F"/>
    <w:rsid w:val="654A269D"/>
    <w:rsid w:val="6567306B"/>
    <w:rsid w:val="65D43A20"/>
    <w:rsid w:val="67A7139C"/>
    <w:rsid w:val="6BD93380"/>
    <w:rsid w:val="6CB25261"/>
    <w:rsid w:val="70BA2B7E"/>
    <w:rsid w:val="769E7DAB"/>
    <w:rsid w:val="76A51934"/>
    <w:rsid w:val="77FF4386"/>
    <w:rsid w:val="7B1227F8"/>
    <w:rsid w:val="7B8A593A"/>
    <w:rsid w:val="7C4C127B"/>
    <w:rsid w:val="7C99137B"/>
    <w:rsid w:val="7E0E2448"/>
    <w:rsid w:val="7FC71532"/>
  </w:rsids>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uiPriority="99" w:semiHidden="0" w:name="header"/>
    <w:lsdException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99" w:semiHidden="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basedOn w:val="1"/>
    <w:next w:val="1"/>
    <w:link w:val="1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0"/>
    <w:unhideWhenUsed/>
    <w:qFormat/>
    <w:uiPriority w:val="9"/>
    <w:pPr>
      <w:keepNext/>
      <w:keepLines/>
      <w:spacing w:before="260" w:after="260" w:line="416" w:lineRule="auto"/>
      <w:outlineLvl w:val="1"/>
    </w:pPr>
    <w:rPr>
      <w:rFonts w:ascii="Calibri Light" w:hAnsi="Calibri Light" w:eastAsia="宋体" w:cs="黑体"/>
      <w:b/>
      <w:bCs/>
      <w:sz w:val="32"/>
      <w:szCs w:val="32"/>
    </w:rPr>
  </w:style>
  <w:style w:type="paragraph" w:styleId="4">
    <w:name w:val="heading 3"/>
    <w:basedOn w:val="1"/>
    <w:next w:val="1"/>
    <w:link w:val="21"/>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2"/>
    <w:unhideWhenUsed/>
    <w:qFormat/>
    <w:uiPriority w:val="9"/>
    <w:pPr>
      <w:keepNext/>
      <w:keepLines/>
      <w:spacing w:before="280" w:after="290" w:line="376" w:lineRule="auto"/>
      <w:outlineLvl w:val="3"/>
    </w:pPr>
    <w:rPr>
      <w:rFonts w:ascii="Calibri Light" w:hAnsi="Calibri Light" w:eastAsia="宋体" w:cs="黑体"/>
      <w:b/>
      <w:bCs/>
      <w:sz w:val="28"/>
      <w:szCs w:val="28"/>
    </w:rPr>
  </w:style>
  <w:style w:type="character" w:default="1" w:styleId="11">
    <w:name w:val="Default Paragraph Font"/>
    <w:unhideWhenUsed/>
    <w:uiPriority w:val="1"/>
  </w:style>
  <w:style w:type="table" w:default="1" w:styleId="13">
    <w:name w:val="Normal Table"/>
    <w:unhideWhenUsed/>
    <w:uiPriority w:val="99"/>
    <w:tblPr>
      <w:tblStyle w:val="13"/>
      <w:tblLayout w:type="fixed"/>
      <w:tblCellMar>
        <w:top w:w="0" w:type="dxa"/>
        <w:left w:w="108" w:type="dxa"/>
        <w:bottom w:w="0" w:type="dxa"/>
        <w:right w:w="108" w:type="dxa"/>
      </w:tblCellMar>
    </w:tblPr>
    <w:tcPr>
      <w:textDirection w:val="lrTb"/>
    </w:tcPr>
  </w:style>
  <w:style w:type="paragraph" w:styleId="6">
    <w:name w:val="toc 3"/>
    <w:basedOn w:val="1"/>
    <w:next w:val="1"/>
    <w:unhideWhenUsed/>
    <w:uiPriority w:val="39"/>
    <w:pPr>
      <w:ind w:left="840" w:leftChars="400"/>
    </w:pPr>
  </w:style>
  <w:style w:type="paragraph" w:styleId="7">
    <w:name w:val="footer"/>
    <w:basedOn w:val="1"/>
    <w:link w:val="18"/>
    <w:unhideWhenUsed/>
    <w:uiPriority w:val="99"/>
    <w:pPr>
      <w:tabs>
        <w:tab w:val="center" w:pos="4153"/>
        <w:tab w:val="right" w:pos="8306"/>
      </w:tabs>
      <w:snapToGrid w:val="0"/>
      <w:jc w:val="left"/>
    </w:pPr>
    <w:rPr>
      <w:sz w:val="18"/>
      <w:szCs w:val="18"/>
    </w:rPr>
  </w:style>
  <w:style w:type="paragraph" w:styleId="8">
    <w:name w:val="header"/>
    <w:basedOn w:val="1"/>
    <w:link w:val="17"/>
    <w:unhideWhenUsed/>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unhideWhenUsed/>
    <w:uiPriority w:val="39"/>
  </w:style>
  <w:style w:type="paragraph" w:styleId="10">
    <w:name w:val="toc 2"/>
    <w:basedOn w:val="1"/>
    <w:next w:val="1"/>
    <w:unhideWhenUsed/>
    <w:uiPriority w:val="39"/>
    <w:pPr>
      <w:ind w:left="420" w:leftChars="200"/>
    </w:pPr>
  </w:style>
  <w:style w:type="character" w:styleId="12">
    <w:name w:val="Hyperlink"/>
    <w:basedOn w:val="11"/>
    <w:unhideWhenUsed/>
    <w:uiPriority w:val="99"/>
    <w:rPr>
      <w:color w:val="0563C1"/>
      <w:u w:val="single"/>
    </w:rPr>
  </w:style>
  <w:style w:type="paragraph" w:customStyle="1" w:styleId="14">
    <w:name w:val="List Paragraph"/>
    <w:basedOn w:val="1"/>
    <w:qFormat/>
    <w:uiPriority w:val="34"/>
    <w:pPr>
      <w:ind w:firstLine="420" w:firstLineChars="200"/>
    </w:pPr>
  </w:style>
  <w:style w:type="paragraph" w:customStyle="1" w:styleId="15">
    <w:name w:val="TOC Heading"/>
    <w:basedOn w:val="2"/>
    <w:next w:val="1"/>
    <w:unhideWhenUsed/>
    <w:qFormat/>
    <w:uiPriority w:val="39"/>
    <w:pPr>
      <w:widowControl/>
      <w:spacing w:before="240" w:after="0" w:line="259" w:lineRule="auto"/>
      <w:jc w:val="left"/>
      <w:outlineLvl w:val="9"/>
    </w:pPr>
    <w:rPr>
      <w:rFonts w:ascii="Calibri Light" w:hAnsi="Calibri Light" w:eastAsia="宋体" w:cs="黑体"/>
      <w:b w:val="0"/>
      <w:bCs w:val="0"/>
      <w:color w:val="2D73B3"/>
      <w:kern w:val="0"/>
      <w:sz w:val="32"/>
      <w:szCs w:val="32"/>
    </w:rPr>
  </w:style>
  <w:style w:type="paragraph" w:customStyle="1" w:styleId="16">
    <w:name w:val="HIK正文"/>
    <w:basedOn w:val="1"/>
    <w:uiPriority w:val="0"/>
    <w:pPr>
      <w:spacing w:after="156" w:afterLines="50"/>
      <w:ind w:firstLine="200" w:firstLineChars="200"/>
    </w:pPr>
    <w:rPr>
      <w:rFonts w:ascii="Calibri" w:hAnsi="Calibri" w:eastAsia="宋体"/>
      <w:kern w:val="2"/>
      <w:sz w:val="18"/>
      <w:szCs w:val="24"/>
      <w:lang w:val="en-US" w:eastAsia="zh-CN" w:bidi="ar-SA"/>
    </w:rPr>
  </w:style>
  <w:style w:type="character" w:customStyle="1" w:styleId="17">
    <w:name w:val="页眉 Char"/>
    <w:basedOn w:val="11"/>
    <w:link w:val="8"/>
    <w:uiPriority w:val="99"/>
    <w:rPr>
      <w:sz w:val="18"/>
      <w:szCs w:val="18"/>
    </w:rPr>
  </w:style>
  <w:style w:type="character" w:customStyle="1" w:styleId="18">
    <w:name w:val="页脚 Char"/>
    <w:basedOn w:val="11"/>
    <w:link w:val="7"/>
    <w:uiPriority w:val="99"/>
    <w:rPr>
      <w:sz w:val="18"/>
      <w:szCs w:val="18"/>
    </w:rPr>
  </w:style>
  <w:style w:type="character" w:customStyle="1" w:styleId="19">
    <w:name w:val="标题 1 Char"/>
    <w:basedOn w:val="11"/>
    <w:link w:val="2"/>
    <w:uiPriority w:val="9"/>
    <w:rPr>
      <w:b/>
      <w:bCs/>
      <w:kern w:val="44"/>
      <w:sz w:val="44"/>
      <w:szCs w:val="44"/>
    </w:rPr>
  </w:style>
  <w:style w:type="character" w:customStyle="1" w:styleId="20">
    <w:name w:val="标题 2 Char"/>
    <w:basedOn w:val="11"/>
    <w:link w:val="3"/>
    <w:uiPriority w:val="9"/>
    <w:rPr>
      <w:rFonts w:ascii="Calibri Light" w:hAnsi="Calibri Light" w:eastAsia="宋体" w:cs="黑体"/>
      <w:b/>
      <w:bCs/>
      <w:sz w:val="32"/>
      <w:szCs w:val="32"/>
    </w:rPr>
  </w:style>
  <w:style w:type="character" w:customStyle="1" w:styleId="21">
    <w:name w:val="标题 3 Char"/>
    <w:basedOn w:val="11"/>
    <w:link w:val="4"/>
    <w:uiPriority w:val="9"/>
    <w:rPr>
      <w:b/>
      <w:bCs/>
      <w:sz w:val="32"/>
      <w:szCs w:val="32"/>
    </w:rPr>
  </w:style>
  <w:style w:type="character" w:customStyle="1" w:styleId="22">
    <w:name w:val="标题 4 Char"/>
    <w:basedOn w:val="11"/>
    <w:link w:val="5"/>
    <w:uiPriority w:val="9"/>
    <w:rPr>
      <w:rFonts w:ascii="Calibri Light" w:hAnsi="Calibri Light" w:eastAsia="宋体" w:cs="黑体"/>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png"/><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settings" Target="setting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tyles" Target="style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8" textRotate="1"/>
    <customShpInfo spid="_x0000_s1029" textRotate="1"/>
    <customShpInfo spid="_x0000_s1036" textRotate="1"/>
    <customShpInfo spid="_x0000_s1037"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16</Pages>
  <Words>531</Words>
  <Characters>3029</Characters>
  <Lines>25</Lines>
  <Paragraphs>7</Paragraphs>
  <ScaleCrop>false</ScaleCrop>
  <LinksUpToDate>false</LinksUpToDate>
  <CharactersWithSpaces>0</CharactersWithSpaces>
  <Application>WPS Office_9.1.0.5060_{F1E327BC-269C-435d-A152-05C5408002CA}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2015-03-11T03:13:00Z</dcterms:created>
  <dc:creator>Administrator</dc:creator>
  <cp:lastModifiedBy>Administrator</cp:lastModifiedBy>
  <dcterms:modified xsi:type="dcterms:W3CDTF">2015-05-07T07:16:13Z</dcterms:modified>
  <dc:title>_x0001_</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2052-9.1.0.5060</vt:lpwstr>
  </property>
</Properties>
</file>